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D755C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  <w:bookmarkStart w:id="0" w:name="block-68141536"/>
      <w:r>
        <w:rPr>
          <w:rFonts w:ascii="Times New Roman" w:hAnsi="Times New Roman"/>
          <w:b/>
          <w:i w:val="0"/>
          <w:color w:val="000000"/>
          <w:sz w:val="28"/>
        </w:rPr>
        <w:drawing>
          <wp:inline distT="0" distB="0" distL="114300" distR="114300">
            <wp:extent cx="5525135" cy="7875270"/>
            <wp:effectExtent l="0" t="0" r="6985" b="3810"/>
            <wp:docPr id="1" name="Изображение 1" descr="Окружающ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Окружающий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87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AADD7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7F856468">
      <w:pPr>
        <w:spacing w:before="0" w:after="0" w:line="408" w:lineRule="auto"/>
        <w:ind w:left="120"/>
        <w:jc w:val="center"/>
        <w:rPr>
          <w:rFonts w:ascii="Times New Roman" w:hAnsi="Times New Roman"/>
          <w:b/>
          <w:i w:val="0"/>
          <w:color w:val="000000"/>
          <w:sz w:val="28"/>
        </w:rPr>
      </w:pPr>
    </w:p>
    <w:p w14:paraId="30D299B7">
      <w:pPr>
        <w:sectPr>
          <w:pgSz w:w="11906" w:h="16383"/>
          <w:cols w:space="720" w:num="1"/>
        </w:sectPr>
      </w:pPr>
      <w:bookmarkStart w:id="1" w:name="block-68141536"/>
    </w:p>
    <w:bookmarkEnd w:id="0"/>
    <w:bookmarkEnd w:id="1"/>
    <w:p w14:paraId="49A18648">
      <w:pPr>
        <w:spacing w:before="0" w:after="0" w:line="264" w:lineRule="auto"/>
        <w:ind w:firstLine="600"/>
        <w:jc w:val="both"/>
      </w:pPr>
      <w:bookmarkStart w:id="2" w:name="block-68141535"/>
      <w:bookmarkStart w:id="23" w:name="_GoBack"/>
      <w:bookmarkEnd w:id="23"/>
      <w:r>
        <w:rPr>
          <w:rFonts w:ascii="Times New Roman" w:hAnsi="Times New Roman"/>
          <w:b w:val="0"/>
          <w:i w:val="0"/>
          <w:color w:val="000000"/>
          <w:sz w:val="28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14:paraId="11B68B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39A47A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14:paraId="3A74B8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0D7BE3C4">
      <w:pPr>
        <w:spacing w:before="0" w:after="0" w:line="264" w:lineRule="auto"/>
        <w:ind w:left="120"/>
        <w:jc w:val="left"/>
      </w:pPr>
    </w:p>
    <w:p w14:paraId="62F4A79F">
      <w:pPr>
        <w:spacing w:before="0" w:after="0" w:line="264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ПОЯСНИТЕЛЬНАЯ ЗАПИСКА </w:t>
      </w:r>
    </w:p>
    <w:p w14:paraId="258C419E">
      <w:pPr>
        <w:spacing w:before="0" w:after="0" w:line="264" w:lineRule="auto"/>
        <w:ind w:left="120"/>
        <w:jc w:val="both"/>
      </w:pPr>
    </w:p>
    <w:p w14:paraId="02635DA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14:paraId="6CACA2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33FB3F51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14:paraId="19BCEDC0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21FC759A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54D53851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4F01D568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14:paraId="6FE66215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20051F59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4BE63567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051BA64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4EC8B2D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14:paraId="5950ECCC"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раскрытие роли человека в природе и обществе;</w:t>
      </w:r>
    </w:p>
    <w:p w14:paraId="5A28A997"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5ACDB54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Общее число часов, рекомендованных для изучения окружающего мира, ‒ </w:t>
      </w:r>
      <w:bookmarkStart w:id="3" w:name="068b5492-f5c6-418c-9f3d-480525df396e"/>
      <w:r>
        <w:rPr>
          <w:rFonts w:ascii="Times New Roman" w:hAnsi="Times New Roman"/>
          <w:b w:val="0"/>
          <w:i w:val="0"/>
          <w:color w:val="000000"/>
          <w:sz w:val="28"/>
        </w:rPr>
        <w:t>270 часов</w:t>
      </w:r>
      <w:bookmarkEnd w:id="3"/>
      <w:r>
        <w:rPr>
          <w:rFonts w:ascii="Times New Roman" w:hAnsi="Times New Roman"/>
          <w:b w:val="0"/>
          <w:i w:val="0"/>
          <w:color w:val="000000"/>
          <w:sz w:val="28"/>
        </w:rPr>
        <w:t xml:space="preserve"> (два часа в неделю в каждом классе): 1 класс – </w:t>
      </w:r>
      <w:bookmarkStart w:id="4" w:name="ed7f0363-2dd2-42cc-a712-86adf9036dbf"/>
      <w:r>
        <w:rPr>
          <w:rFonts w:ascii="Times New Roman" w:hAnsi="Times New Roman"/>
          <w:b w:val="0"/>
          <w:i w:val="0"/>
          <w:color w:val="000000"/>
          <w:sz w:val="28"/>
        </w:rPr>
        <w:t>66 часов</w:t>
      </w:r>
      <w:bookmarkEnd w:id="4"/>
      <w:r>
        <w:rPr>
          <w:rFonts w:ascii="Times New Roman" w:hAnsi="Times New Roman"/>
          <w:b w:val="0"/>
          <w:i w:val="0"/>
          <w:color w:val="000000"/>
          <w:sz w:val="28"/>
        </w:rPr>
        <w:t xml:space="preserve">, 2 класс – 68 часов, 3 класс – 68 часов, 4 класс – 68 часов. </w:t>
      </w:r>
    </w:p>
    <w:p w14:paraId="382282AB">
      <w:pPr>
        <w:sectPr>
          <w:pgSz w:w="11906" w:h="16383"/>
          <w:cols w:space="720" w:num="1"/>
        </w:sectPr>
      </w:pPr>
      <w:bookmarkStart w:id="5" w:name="block-68141535"/>
    </w:p>
    <w:bookmarkEnd w:id="2"/>
    <w:bookmarkEnd w:id="5"/>
    <w:p w14:paraId="095FAF76">
      <w:pPr>
        <w:spacing w:before="0" w:after="0" w:line="264" w:lineRule="auto"/>
        <w:ind w:left="120"/>
        <w:jc w:val="both"/>
      </w:pPr>
      <w:bookmarkStart w:id="6" w:name="block-68141538"/>
      <w:r>
        <w:rPr>
          <w:rFonts w:ascii="Times New Roman" w:hAnsi="Times New Roman"/>
          <w:b/>
          <w:i w:val="0"/>
          <w:color w:val="000000"/>
          <w:sz w:val="28"/>
        </w:rPr>
        <w:t>СОДЕРЖАНИЕ ОБУЧЕНИЯ</w:t>
      </w:r>
    </w:p>
    <w:p w14:paraId="7493B853">
      <w:pPr>
        <w:spacing w:before="0" w:after="0" w:line="264" w:lineRule="auto"/>
        <w:ind w:left="120"/>
        <w:jc w:val="both"/>
      </w:pPr>
    </w:p>
    <w:p w14:paraId="53DE5EDA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 КЛАСС</w:t>
      </w:r>
    </w:p>
    <w:p w14:paraId="2AA3CB38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общество.</w:t>
      </w:r>
    </w:p>
    <w:p w14:paraId="0E9F5B6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49283E3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7547DC1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Режим труда и отдыха.</w:t>
      </w:r>
    </w:p>
    <w:p w14:paraId="233B83A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04D459B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4DCDA31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Ценность и красота рукотворного мира. Правила поведения в социуме.</w:t>
      </w:r>
    </w:p>
    <w:p w14:paraId="15CE06BC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природа.</w:t>
      </w:r>
    </w:p>
    <w:p w14:paraId="10DBA58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5857063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1FDBC11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7D4C5DF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14:paraId="13587E11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Правила безопасной жизнедеятельности.</w:t>
      </w:r>
    </w:p>
    <w:p w14:paraId="101F884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14:paraId="73F14CF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6E4014E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14:paraId="50909BE2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УНИВЕРСАЛЬНЫЕ УЧЕБНЫЕ ДЕЙСТВИЯ (ПРОПЕДЕВТИЧЕСКИЙ УРОВЕНЬ)</w:t>
      </w:r>
    </w:p>
    <w:p w14:paraId="4BD1ED7D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194363A1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3C73A635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504840C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14:paraId="7CB6CDDD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14:paraId="75057CD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14:paraId="31B4CC2F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4032FD1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понимать, что информация может быть представлена в разной форме: текста, иллюстраций, видео, таблицы;</w:t>
      </w:r>
    </w:p>
    <w:p w14:paraId="7A147CD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иллюстрацию явления (объекта, предмета) с его названием.</w:t>
      </w:r>
    </w:p>
    <w:p w14:paraId="10C92AC9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221A96C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14:paraId="4A41CA6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воспроизводить названия своего населенного пункта, название страны, её столицы;</w:t>
      </w:r>
    </w:p>
    <w:p w14:paraId="510D07F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воспроизводить наизусть слова гимна России;</w:t>
      </w:r>
    </w:p>
    <w:p w14:paraId="5AD80BE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соотносить предметы декоративно-прикладного искусства с принадлежностью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народу Российской Федерации, описывать предмет по предложенному плану;</w:t>
      </w:r>
    </w:p>
    <w:p w14:paraId="4B46D38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по предложенному плану время года, передавать в рассказе своё отношение к природным явлениям;</w:t>
      </w:r>
    </w:p>
    <w:p w14:paraId="240FE34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домашних и диких животных, объяснять, чем они различаются.</w:t>
      </w:r>
    </w:p>
    <w:p w14:paraId="1492DF48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действия:</w:t>
      </w:r>
    </w:p>
    <w:p w14:paraId="6301201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552B71A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выполнение правил безопасного поведения на дорогах и улицах другими детьми, выполнять самооценку;</w:t>
      </w:r>
    </w:p>
    <w:p w14:paraId="1FE8A17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76434BB6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2B20C61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соблюдать правила общения в совместной деятельности: договариваться, </w:t>
      </w: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справедливо распределять работу, определять нарушение правил взаимоотношений,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при участии учителя устранять возникающие конфликты.</w:t>
      </w:r>
    </w:p>
    <w:p w14:paraId="14A984BB">
      <w:pPr>
        <w:spacing w:before="0" w:after="0"/>
        <w:ind w:left="120"/>
        <w:jc w:val="both"/>
      </w:pPr>
    </w:p>
    <w:p w14:paraId="4AC3DC07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 КЛАСС</w:t>
      </w:r>
    </w:p>
    <w:p w14:paraId="2E4BF903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общество.</w:t>
      </w:r>
    </w:p>
    <w:p w14:paraId="4C3F831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14:paraId="360D7F2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4B0E6EF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14:paraId="35FDFF8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61A17DE0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природа.</w:t>
      </w:r>
    </w:p>
    <w:p w14:paraId="717778E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Методы познания природы: наблюдения, опыты, измерения.</w:t>
      </w:r>
    </w:p>
    <w:p w14:paraId="4EEED02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2EE9139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14:paraId="03A78D7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2FA84A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63B8EEB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Правила безопасной жизнедеятельности.</w:t>
      </w:r>
    </w:p>
    <w:p w14:paraId="5EA35F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14:paraId="144B192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14:paraId="09E54C5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14:paraId="4A4060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042E3E87">
      <w:pPr>
        <w:spacing w:before="0" w:after="0" w:line="264" w:lineRule="auto"/>
        <w:ind w:left="120"/>
        <w:jc w:val="both"/>
      </w:pPr>
    </w:p>
    <w:p w14:paraId="4F44B0D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УНИВЕРСАЛЬНЫЕ УЧЕБНЫЕ ДЕЙСТВИЯ </w:t>
      </w:r>
    </w:p>
    <w:p w14:paraId="4C83294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(ПРОПЕДЕВТИЧЕСКИЙ УРОВЕНЬ)</w:t>
      </w:r>
    </w:p>
    <w:p w14:paraId="09BB76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7AABA55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4E354B6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7A0469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методах познания природы (наблюдение, опыт, сравнение, измерение);</w:t>
      </w:r>
    </w:p>
    <w:p w14:paraId="651069E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на основе наблюдения состояние вещества (жидкое, твёрдое, газообразное);</w:t>
      </w:r>
    </w:p>
    <w:p w14:paraId="2534D9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символы Российской Федерации;</w:t>
      </w:r>
    </w:p>
    <w:p w14:paraId="205D37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деревья, кустарники, травы; приводить примеры (в пределах изученного);</w:t>
      </w:r>
    </w:p>
    <w:p w14:paraId="3FD7DF6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группировать растения: дикорастущие и культурные; лекарственные и ядовитые (в пределах изученного);</w:t>
      </w:r>
    </w:p>
    <w:p w14:paraId="2FDE0B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прошлое, настоящее, будущее.</w:t>
      </w:r>
    </w:p>
    <w:p w14:paraId="31C1AC6A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1B4CB15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информацию, представленную в тексте, графически, аудиовизуально;</w:t>
      </w:r>
    </w:p>
    <w:p w14:paraId="53076B4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информацию, представленную в схеме, таблице;</w:t>
      </w:r>
    </w:p>
    <w:p w14:paraId="3B9218F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используя текстовую информацию, заполнять таблицы; дополнять схемы;</w:t>
      </w:r>
    </w:p>
    <w:p w14:paraId="5A28ECA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пример (рисунок, предложенную ситуацию) со временем протекания.</w:t>
      </w:r>
    </w:p>
    <w:p w14:paraId="06183D97">
      <w:pPr>
        <w:spacing w:before="0" w:after="0" w:line="252" w:lineRule="auto"/>
        <w:ind w:left="120"/>
        <w:jc w:val="both"/>
      </w:pPr>
    </w:p>
    <w:p w14:paraId="04CBF46B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2A245BD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ориентироваться в терминах (понятиях), соотносить их с краткой характеристикой: </w:t>
      </w:r>
    </w:p>
    <w:p w14:paraId="1281ABA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14:paraId="293ED00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понятия и термины, связанные с миром природы (среда обитания, тело, явление, вещество; заповедник);</w:t>
      </w:r>
    </w:p>
    <w:p w14:paraId="672812D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14:paraId="1B8D10B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14:paraId="251B9C8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14:paraId="11EB88A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4EA4E6A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14:paraId="6324A94D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современные события от имени их участника.</w:t>
      </w:r>
    </w:p>
    <w:p w14:paraId="24ABC5A2">
      <w:pPr>
        <w:spacing w:before="0" w:after="0" w:line="252" w:lineRule="auto"/>
        <w:ind w:left="120"/>
        <w:jc w:val="both"/>
      </w:pPr>
    </w:p>
    <w:p w14:paraId="7A5A0069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действия:</w:t>
      </w:r>
    </w:p>
    <w:p w14:paraId="2CA274C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14:paraId="0BABDAA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контролировать с небольшой помощью учителя последовательность действий по решению учебной задачи;</w:t>
      </w:r>
    </w:p>
    <w:p w14:paraId="20D4D7B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14:paraId="3E8D087B">
      <w:pPr>
        <w:spacing w:before="0" w:after="0" w:line="252" w:lineRule="auto"/>
        <w:ind w:left="120"/>
        <w:jc w:val="both"/>
      </w:pPr>
    </w:p>
    <w:p w14:paraId="7EA9F1C4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3677663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14:paraId="3B7316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14:paraId="399B69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14:paraId="290B10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причины возможных конфликтов, выбирать (из предложенных) способы их разрешения.</w:t>
      </w:r>
    </w:p>
    <w:p w14:paraId="2C426BF8">
      <w:pPr>
        <w:spacing w:before="0" w:after="0" w:line="264" w:lineRule="auto"/>
        <w:ind w:left="120"/>
        <w:jc w:val="both"/>
      </w:pPr>
    </w:p>
    <w:p w14:paraId="02F13E2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 КЛАСС</w:t>
      </w:r>
    </w:p>
    <w:p w14:paraId="517ECF2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общество.</w:t>
      </w:r>
    </w:p>
    <w:p w14:paraId="49C701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3CDA41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6BAC39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173AE3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2F9DCCE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14:paraId="05BFACB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природа.</w:t>
      </w:r>
    </w:p>
    <w:p w14:paraId="49AA01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Методы изучения природы. Карта мира. Материки и части света. </w:t>
      </w:r>
    </w:p>
    <w:p w14:paraId="04F767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14:paraId="3A0C44D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721C764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Первоначальные представления о бактериях. </w:t>
      </w:r>
    </w:p>
    <w:p w14:paraId="449988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Грибы: строение шляпочных грибов. Грибы съедобные и несъедобные. </w:t>
      </w:r>
    </w:p>
    <w:p w14:paraId="65D2F49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3620220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3755331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2241747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14EFA3EE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Правила безопасной жизнедеятельности.</w:t>
      </w:r>
    </w:p>
    <w:p w14:paraId="3A0CC1A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14:paraId="6A4789F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14:paraId="3A0FA5E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14:paraId="4CE0768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6FB327F1">
      <w:pPr>
        <w:spacing w:before="0" w:after="0" w:line="252" w:lineRule="auto"/>
        <w:ind w:left="120"/>
        <w:jc w:val="both"/>
      </w:pPr>
    </w:p>
    <w:p w14:paraId="6E34F49B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УНИВЕРСАЛЬНЫЕ УЧЕБНЫЕ ДЕЙСТВИЯ </w:t>
      </w:r>
    </w:p>
    <w:p w14:paraId="2567212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65B97C0E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730AAD2B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и исследовательские действия:</w:t>
      </w:r>
    </w:p>
    <w:p w14:paraId="4DE8393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14:paraId="2D5210F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зависимость между внешним видом, особенностями поведения и условиями жизни животного;</w:t>
      </w:r>
    </w:p>
    <w:p w14:paraId="7ED6BDA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14:paraId="664C619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цепи питания в природном сообществе;</w:t>
      </w:r>
    </w:p>
    <w:p w14:paraId="3109F48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понятия «век», «столетие», «историческое время»;</w:t>
      </w:r>
    </w:p>
    <w:p w14:paraId="6D75F3D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историческое событие с датой (историческим периодом).</w:t>
      </w:r>
    </w:p>
    <w:p w14:paraId="4BE0A9C6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2D61B52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14:paraId="2BA2C3B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несложные планы, соотносить условные обозначения с изображёнными объектами;</w:t>
      </w:r>
    </w:p>
    <w:p w14:paraId="045F7FB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14:paraId="7E9B4F5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безопасности при работе в информационной среде.</w:t>
      </w:r>
    </w:p>
    <w:p w14:paraId="2D22A178">
      <w:pPr>
        <w:spacing w:before="0" w:after="0" w:line="257" w:lineRule="auto"/>
        <w:ind w:left="120"/>
        <w:jc w:val="both"/>
      </w:pPr>
    </w:p>
    <w:p w14:paraId="24318F46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4ACA306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ориентироваться в понятиях, соотносить понятия и термины с их краткой характеристикой: </w:t>
      </w:r>
    </w:p>
    <w:p w14:paraId="64ED8EA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понятия и термины, связанные с социальным миром (безопасность, семейный бюджет, памятник культуры);</w:t>
      </w:r>
    </w:p>
    <w:p w14:paraId="7A625E1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616F2B6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14:paraId="03551DC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(характеризовать) условия жизни на Земле;</w:t>
      </w:r>
    </w:p>
    <w:p w14:paraId="74DF34F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схожие, различные, индивидуальные признаки на основе сравнения объектов природы;</w:t>
      </w:r>
    </w:p>
    <w:p w14:paraId="7770AC8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примеры, кратко характеризовать представителей разных царств природы;</w:t>
      </w:r>
    </w:p>
    <w:p w14:paraId="513FD48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признаки (характеризовать) животного (растения) как живого организма;</w:t>
      </w:r>
    </w:p>
    <w:p w14:paraId="112119E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14:paraId="15580B33">
      <w:pPr>
        <w:spacing w:before="0" w:after="0" w:line="257" w:lineRule="auto"/>
        <w:ind w:left="120"/>
        <w:jc w:val="both"/>
      </w:pPr>
    </w:p>
    <w:p w14:paraId="411DEDDC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действия:</w:t>
      </w:r>
    </w:p>
    <w:p w14:paraId="375CDCD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шаги по решению учебной задачи, контролировать свои действия (при небольшой помощи учителя);</w:t>
      </w:r>
    </w:p>
    <w:p w14:paraId="33ADFEA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14:paraId="5E1EDD7A">
      <w:pPr>
        <w:spacing w:before="0" w:after="0" w:line="257" w:lineRule="auto"/>
        <w:ind w:left="120"/>
        <w:jc w:val="both"/>
      </w:pPr>
    </w:p>
    <w:p w14:paraId="2DCAE606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40A3A1C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участвовать в совместной деятельности, выполнять роли руководителя (лидера), подчинённого; </w:t>
      </w:r>
    </w:p>
    <w:p w14:paraId="5A49C38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 w14:paraId="31966F2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14:paraId="38E0FCF0">
      <w:pPr>
        <w:spacing w:before="0" w:after="0"/>
        <w:ind w:left="120"/>
        <w:jc w:val="both"/>
      </w:pPr>
    </w:p>
    <w:p w14:paraId="77A0F67C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p w14:paraId="31171B52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общество.</w:t>
      </w:r>
    </w:p>
    <w:p w14:paraId="6B12B07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14:paraId="416DF89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Общая характеристика родного края, важнейшие достопримечательности, знаменитые соотечественники.</w:t>
      </w:r>
    </w:p>
    <w:p w14:paraId="66E16B0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490B9EE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7491E62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История Отечества. «Лента времени» и историческая карта.</w:t>
      </w:r>
    </w:p>
    <w:p w14:paraId="5F12DF3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14:paraId="7814535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14:paraId="5B6D3CE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Личная ответственность каждого человека за сохранность историко-культурного наследия своего края.</w:t>
      </w:r>
    </w:p>
    <w:p w14:paraId="2E0099F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04AF62C4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природа.</w:t>
      </w:r>
    </w:p>
    <w:p w14:paraId="5F00836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14:paraId="2175BBC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14:paraId="29E20F0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14:paraId="01DD990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5DB07F8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14:paraId="50DB6BA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16B5EE3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1FE7DBD1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Правила безопасной жизнедеятельности.</w:t>
      </w:r>
    </w:p>
    <w:p w14:paraId="1956041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Здоровый образ жизни: профилактика вредных привычек.</w:t>
      </w:r>
    </w:p>
    <w:p w14:paraId="26DE174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14:paraId="4EA145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14:paraId="6497233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14:paraId="7CEEFF6D">
      <w:pPr>
        <w:spacing w:before="0" w:after="0" w:line="264" w:lineRule="auto"/>
        <w:ind w:left="120"/>
        <w:jc w:val="both"/>
      </w:pPr>
    </w:p>
    <w:p w14:paraId="5B5821C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УНИВЕРСАЛЬНЫЕ УЧЕБНЫЕ ДЕЙСТВИЯ </w:t>
      </w:r>
    </w:p>
    <w:p w14:paraId="0ABFA9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04699B3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0504995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и исследовательские действия:</w:t>
      </w:r>
    </w:p>
    <w:p w14:paraId="685ADA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последовательность этапов возрастного развития человека;</w:t>
      </w:r>
    </w:p>
    <w:p w14:paraId="38875B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конструировать в учебных и игровых ситуациях правила безопасного поведения в среде обитания;</w:t>
      </w:r>
    </w:p>
    <w:p w14:paraId="314530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схемы природных объектов (строение почвы; движение реки, форма поверхности);</w:t>
      </w:r>
    </w:p>
    <w:p w14:paraId="22AE4F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объекты природы с принадлежностью к определённой природной зоне;</w:t>
      </w:r>
    </w:p>
    <w:p w14:paraId="026624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классифицировать природные объекты по принадлежности к природной зоне;</w:t>
      </w:r>
    </w:p>
    <w:p w14:paraId="527591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14:paraId="5E47A63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3BF343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22AFEE4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14:paraId="242A31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385B80A5">
      <w:pPr>
        <w:spacing w:before="0" w:after="0" w:line="264" w:lineRule="auto"/>
        <w:ind w:left="120"/>
        <w:jc w:val="both"/>
      </w:pPr>
    </w:p>
    <w:p w14:paraId="16D7DDC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03D70B9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14:paraId="3AB74B4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14:paraId="22E5F22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текст-рассуждение: объяснять вред для здоровья и самочувствия организма вредных привычек;</w:t>
      </w:r>
    </w:p>
    <w:p w14:paraId="5B48DBE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ситуации проявления нравственных качеств: отзывчивости, доброты, справедливости и других;</w:t>
      </w:r>
    </w:p>
    <w:p w14:paraId="4976C71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14:paraId="1E4BEBA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небольшие тексты «Права и обязанности гражданина Российской Федерации»;</w:t>
      </w:r>
    </w:p>
    <w:p w14:paraId="30A57D2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небольшие тексты о знаменательных страницах истории нашей страны (в рамках изученного).</w:t>
      </w:r>
    </w:p>
    <w:p w14:paraId="5ED621ED">
      <w:pPr>
        <w:spacing w:before="0" w:after="0" w:line="257" w:lineRule="auto"/>
        <w:ind w:left="120"/>
        <w:jc w:val="both"/>
      </w:pPr>
    </w:p>
    <w:p w14:paraId="389D642C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действия:</w:t>
      </w:r>
    </w:p>
    <w:p w14:paraId="05A3A0B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00AFE45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самостоятельно планировать алгоритм решения учебной задачи; </w:t>
      </w:r>
    </w:p>
    <w:p w14:paraId="76FDB0B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 и возможные ошибки;</w:t>
      </w:r>
    </w:p>
    <w:p w14:paraId="35BE2AC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контролировать процесс и результат выполнения задания, корректировать учебные действия при необходимости;</w:t>
      </w:r>
    </w:p>
    <w:p w14:paraId="6EABFE9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оценку своей работы; планировать работу над ошибками;</w:t>
      </w:r>
    </w:p>
    <w:p w14:paraId="1A420B9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ошибки в своей и чужих работах, устанавливать их причины.</w:t>
      </w:r>
    </w:p>
    <w:p w14:paraId="1B2EA422">
      <w:pPr>
        <w:spacing w:before="0" w:after="0" w:line="257" w:lineRule="auto"/>
        <w:ind w:left="120"/>
        <w:jc w:val="both"/>
      </w:pPr>
    </w:p>
    <w:p w14:paraId="34162AF1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04E136F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14:paraId="5EE6BA7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14:paraId="6E67FC4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7FA43C40">
      <w:pPr>
        <w:sectPr>
          <w:pgSz w:w="11906" w:h="16383"/>
          <w:cols w:space="720" w:num="1"/>
        </w:sectPr>
      </w:pPr>
      <w:bookmarkStart w:id="7" w:name="block-68141538"/>
    </w:p>
    <w:bookmarkEnd w:id="6"/>
    <w:bookmarkEnd w:id="7"/>
    <w:p w14:paraId="2E6B3409">
      <w:pPr>
        <w:spacing w:before="0" w:after="0"/>
        <w:ind w:left="120"/>
        <w:jc w:val="both"/>
      </w:pPr>
      <w:bookmarkStart w:id="8" w:name="block-68141539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ПО ОКРУЖАЮЩЕМУ МИРУ НА УРОВНЕ НАЧАЛЬНОГО ОБЩЕГО ОБРАЗОВАНИЯ</w:t>
      </w:r>
    </w:p>
    <w:p w14:paraId="59501E8C">
      <w:pPr>
        <w:spacing w:before="0" w:after="0" w:line="257" w:lineRule="auto"/>
        <w:ind w:left="120"/>
        <w:jc w:val="both"/>
      </w:pPr>
    </w:p>
    <w:p w14:paraId="0D5D02FD">
      <w:pPr>
        <w:spacing w:before="0" w:after="0" w:line="269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32A46398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71644BE9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гражданско-патриотического воспитания:</w:t>
      </w:r>
    </w:p>
    <w:p w14:paraId="4C186CE5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14:paraId="66F62364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14:paraId="442D777D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 w14:paraId="35C27105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интереса к истории и многонациональной культуре своей страны, уважения к своему и другим народам;</w:t>
      </w:r>
    </w:p>
    <w:p w14:paraId="3CB69B95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14:paraId="09D21F4F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духовно-нравственного воспитания:</w:t>
      </w:r>
    </w:p>
    <w:p w14:paraId="538DB50C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2E216721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14:paraId="4BF1D905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0963DD3C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эстетического воспитания:</w:t>
      </w:r>
    </w:p>
    <w:p w14:paraId="0FDD7840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368F0A09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14:paraId="679A2D7F">
      <w:pPr>
        <w:numPr>
          <w:ilvl w:val="0"/>
          <w:numId w:val="3"/>
        </w:numPr>
        <w:spacing w:before="0" w:after="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pacing w:val="-6"/>
          <w:sz w:val="28"/>
        </w:rPr>
        <w:t>физического воспитания, формирования культуры здоровья и эмоционального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благополучия:</w:t>
      </w:r>
    </w:p>
    <w:p w14:paraId="0192F59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14:paraId="385491B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14:paraId="61BAD1F9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трудового воспитания:</w:t>
      </w:r>
    </w:p>
    <w:p w14:paraId="5C39B38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229BC647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экологического воспитания:</w:t>
      </w:r>
    </w:p>
    <w:p w14:paraId="3FC17D5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14:paraId="59FADD40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ценности научного познания:</w:t>
      </w:r>
    </w:p>
    <w:p w14:paraId="3EE6073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14:paraId="7FAC11A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6735B072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33105CE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650F991B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5207DD88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79203CD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4A7E67C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7EC9DDE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объекты окружающего мира, устанавливать основания для сравнения, устанавливать аналогии;</w:t>
      </w:r>
    </w:p>
    <w:p w14:paraId="4121AA5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объединять части объекта (объекты) по определённому признаку;</w:t>
      </w:r>
    </w:p>
    <w:p w14:paraId="2B6D4CA9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существенный признак для классификации, классифицировать предложенные объекты;</w:t>
      </w:r>
    </w:p>
    <w:p w14:paraId="2BBB5B36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14:paraId="226E6E92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 w14:paraId="68B0F23D">
      <w:pPr>
        <w:spacing w:before="0" w:after="0" w:line="269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0612C4B3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079E2D20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интерес к экспериментам, проводимым под руководством учителя;</w:t>
      </w:r>
    </w:p>
    <w:p w14:paraId="2C9F2A4A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106797B7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042D275D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14:paraId="68278C4E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14:paraId="126DC8AE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0F50EAFB">
      <w:pPr>
        <w:spacing w:before="0" w:after="0" w:line="269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3EDE9FD1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25CF9BAF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3A178496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28F40B0D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и использовать для решения учебных задач текстовую, графическую, аудиовизуальную информацию;</w:t>
      </w:r>
    </w:p>
    <w:p w14:paraId="3E1A84B7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и интерпретировать графически представленную информацию: схему, таблицу, иллюстрацию;</w:t>
      </w:r>
    </w:p>
    <w:p w14:paraId="08584809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14:paraId="0674DD4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14:paraId="208BFD3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0F6DDBB9">
      <w:pPr>
        <w:spacing w:before="0" w:after="0" w:line="252" w:lineRule="auto"/>
        <w:ind w:left="120"/>
        <w:jc w:val="both"/>
      </w:pPr>
    </w:p>
    <w:p w14:paraId="6989F69C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2AA46B54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4ED2850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процессе диалогов задавать вопросы, высказывать суждения, оценивать выступления участников;</w:t>
      </w:r>
    </w:p>
    <w:p w14:paraId="53F62C7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14:paraId="69E27C1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ведения диалога и дискуссии; проявлять уважительное отношение к собеседнику;</w:t>
      </w:r>
    </w:p>
    <w:p w14:paraId="1CF319C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1210B87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14:paraId="5C91B14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45830D6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14:paraId="6C7704F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14:paraId="0641D366">
      <w:pPr>
        <w:spacing w:before="0" w:after="0" w:line="252" w:lineRule="auto"/>
        <w:ind w:left="120"/>
        <w:jc w:val="both"/>
      </w:pPr>
    </w:p>
    <w:p w14:paraId="45DAAF2F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0E88A2D1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5E4A4C4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самостоятельно или с помощью учителя действия по решению учебной задачи;</w:t>
      </w:r>
    </w:p>
    <w:p w14:paraId="0060099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выстраивать последовательность выбранных действий и операций.</w:t>
      </w:r>
    </w:p>
    <w:p w14:paraId="409233C3">
      <w:pPr>
        <w:spacing w:before="0" w:after="0" w:line="252" w:lineRule="auto"/>
        <w:ind w:left="120"/>
        <w:jc w:val="both"/>
      </w:pPr>
    </w:p>
    <w:p w14:paraId="6AC426FD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 и самооценка:</w:t>
      </w:r>
    </w:p>
    <w:p w14:paraId="42AC30B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контроль процесса и результата своей деятельности;</w:t>
      </w:r>
    </w:p>
    <w:p w14:paraId="5BAF1C0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находить ошибки в своей работе и устанавливать их причины; </w:t>
      </w:r>
    </w:p>
    <w:p w14:paraId="0CB0AB1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корректировать свои действия при необходимости (с небольшой помощью учителя);</w:t>
      </w:r>
    </w:p>
    <w:p w14:paraId="6B683CB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14:paraId="0569EA6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объективно оценивать результаты своей деятельности, соотносить свою оценку с оценкой учителя;</w:t>
      </w:r>
    </w:p>
    <w:p w14:paraId="0618CBA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оценивать целесообразность выбранных способов действия, при необходимости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корректировать их.</w:t>
      </w:r>
    </w:p>
    <w:p w14:paraId="71EB4822">
      <w:pPr>
        <w:spacing w:before="0" w:after="0" w:line="257" w:lineRule="auto"/>
        <w:ind w:left="120"/>
        <w:jc w:val="both"/>
      </w:pPr>
    </w:p>
    <w:p w14:paraId="7456CFF4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4A12611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038F370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7902940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готовность руководить, выполнять поручения, подчиняться;</w:t>
      </w:r>
    </w:p>
    <w:p w14:paraId="717A186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14:paraId="0848A72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ответственно выполнять свою часть работы.</w:t>
      </w:r>
    </w:p>
    <w:p w14:paraId="4C3780EC">
      <w:pPr>
        <w:spacing w:before="0" w:after="0"/>
        <w:ind w:left="120"/>
        <w:jc w:val="both"/>
      </w:pPr>
    </w:p>
    <w:p w14:paraId="0814471E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018D7E3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1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61F3303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14:paraId="5E5E9A7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воспроизводить название своего населённого пункта, региона, страны;</w:t>
      </w:r>
    </w:p>
    <w:p w14:paraId="4FD51F5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72BCEAE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14:paraId="6EC4C82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14:paraId="35BAEAA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правила ухода за комнатными растениями и домашними животными;</w:t>
      </w:r>
    </w:p>
    <w:p w14:paraId="7C2824A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14:paraId="3913FBC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ответов на вопросы небольшие тексты о природе и обществе;</w:t>
      </w:r>
    </w:p>
    <w:p w14:paraId="64CF284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14:paraId="2A7BFAE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14:paraId="044ACB4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использования электронных средств, оснащенных экраном;</w:t>
      </w:r>
    </w:p>
    <w:p w14:paraId="712CF3D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здорового питания и личной гигиены;</w:t>
      </w:r>
    </w:p>
    <w:p w14:paraId="14469A3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пешехода;</w:t>
      </w:r>
    </w:p>
    <w:p w14:paraId="094BE85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в природе;</w:t>
      </w:r>
    </w:p>
    <w:p w14:paraId="07F9BE5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0D1C6DB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2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06302A2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Россию на карте мира, на карте России – Москву, свой регион и его главный город;</w:t>
      </w:r>
    </w:p>
    <w:p w14:paraId="1C2A6C1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узнавать государственную символику Российской Федерации (гимн, герб, флаг) и своего региона;</w:t>
      </w:r>
    </w:p>
    <w:p w14:paraId="5BE3D7E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14:paraId="63612E8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14:paraId="46B83CA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изученных традиций, обычаев и праздников народов родного края;</w:t>
      </w:r>
    </w:p>
    <w:p w14:paraId="65DBC57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важных событий прошлого и настоящего родного края; </w:t>
      </w:r>
    </w:p>
    <w:p w14:paraId="15BBD43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трудовой деятельности и профессий жителей родного края;</w:t>
      </w:r>
    </w:p>
    <w:p w14:paraId="5AD5872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 w14:paraId="31C8E6A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14:paraId="4865869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14:paraId="2DD1FBD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14:paraId="2169619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группировать изученные объекты живой и неживой природы по предложенным признакам;</w:t>
      </w:r>
    </w:p>
    <w:p w14:paraId="053F70D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объекты живой и неживой природы на основе внешних признаков;</w:t>
      </w:r>
    </w:p>
    <w:p w14:paraId="0FD4BC3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на местности по местным природным признакам, Солнцу, компасу;</w:t>
      </w:r>
    </w:p>
    <w:p w14:paraId="6B4A734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по заданному плану развёрнутые высказывания о природе и обществе;</w:t>
      </w:r>
    </w:p>
    <w:p w14:paraId="5C5AEA1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ответов на вопросы небольшие тексты о природе и обществе;</w:t>
      </w:r>
    </w:p>
    <w:p w14:paraId="4375BFD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14:paraId="0A4E79E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14:paraId="64009DB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режим дня и питания;</w:t>
      </w:r>
    </w:p>
    <w:p w14:paraId="094DDDA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14:paraId="7DB3FA0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безопасно осуществлять коммуникацию в школьных сообществах с помощью учителя (при необходимости). </w:t>
      </w:r>
    </w:p>
    <w:p w14:paraId="5CADED9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3 классе</w:t>
      </w:r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olor w:val="000000"/>
          <w:sz w:val="28"/>
        </w:rPr>
        <w:t>обучающийся научится:</w:t>
      </w:r>
    </w:p>
    <w:p w14:paraId="6063E21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государственную символику Российской Федерации (гимн, герб, флаг);</w:t>
      </w:r>
    </w:p>
    <w:p w14:paraId="0B6F23B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уважение к государственным символам России и своего региона;</w:t>
      </w:r>
    </w:p>
    <w:p w14:paraId="4452D9C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14:paraId="5E11206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14:paraId="07AD31C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показывать на карте мира материки, изученные страны мира;</w:t>
      </w:r>
    </w:p>
    <w:p w14:paraId="2889230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расходы и доходы семейного бюджета;</w:t>
      </w:r>
    </w:p>
    <w:p w14:paraId="1DC13D6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793CB58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14:paraId="7C8E37F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группировать изученные объекты живой и неживой природы, проводить простейшую классификацию;</w:t>
      </w:r>
    </w:p>
    <w:p w14:paraId="34221A2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по заданному количеству признаков объекты живой и неживой природы;</w:t>
      </w:r>
    </w:p>
    <w:p w14:paraId="776711F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14:paraId="3578734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0E6779A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14:paraId="32C01B0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70ED253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14:paraId="624B110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пассажира железнодорожного, водного и авиатранспорта;</w:t>
      </w:r>
    </w:p>
    <w:p w14:paraId="68E8C57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492D9CD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основы профилактики заболеваний;</w:t>
      </w:r>
    </w:p>
    <w:p w14:paraId="7A0D30D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во дворе жилого дома;</w:t>
      </w:r>
    </w:p>
    <w:p w14:paraId="33A7580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нравственного поведения на природе;</w:t>
      </w:r>
    </w:p>
    <w:p w14:paraId="4D77BD5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14:paraId="1A3CF7D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14:paraId="601DD45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0"/>
          <w:color w:val="000000"/>
          <w:sz w:val="28"/>
        </w:rPr>
        <w:t>4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0510BE8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5A2C118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нравственного поведения в социуме;</w:t>
      </w:r>
    </w:p>
    <w:p w14:paraId="4938465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14:paraId="31597EE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показывать на исторической карте места изученных исторических событий;</w:t>
      </w:r>
    </w:p>
    <w:p w14:paraId="179B2E6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место изученных событий на «ленте времени»;</w:t>
      </w:r>
    </w:p>
    <w:p w14:paraId="5709568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основные права и обязанности гражданина Российской Федерации;</w:t>
      </w:r>
    </w:p>
    <w:p w14:paraId="3B2AB8F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изученные исторические события и исторических деятелей веками и периодами истории России;</w:t>
      </w:r>
    </w:p>
    <w:p w14:paraId="620D667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14:paraId="3214676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14:paraId="341481F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14:paraId="02BA886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14:paraId="7B2DC52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14:paraId="576CC23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 w14:paraId="79C6534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14:paraId="2B3E413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6C82AF5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экологические проблемы и определять пути их решения;</w:t>
      </w:r>
    </w:p>
    <w:p w14:paraId="7515B46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по заданному плану собственные развёрнутые высказывания о природе и обществе;</w:t>
      </w:r>
    </w:p>
    <w:p w14:paraId="695402B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различные источники информации для поиска и извлечения информации, ответов на вопросы;</w:t>
      </w:r>
    </w:p>
    <w:p w14:paraId="5DAFC3C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нравственного поведения на природе;</w:t>
      </w:r>
    </w:p>
    <w:p w14:paraId="2A545FA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возможные последствия вредных привычек для здоровья и жизни человека;</w:t>
      </w:r>
    </w:p>
    <w:p w14:paraId="0C73F56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14:paraId="58FC946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14:paraId="73A134E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осуществлять безопасный поиск образовательных ресурсов и верифицированной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информации в Интернете;</w:t>
      </w:r>
    </w:p>
    <w:p w14:paraId="1B477A0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14:paraId="7B2A68C8">
      <w:pPr>
        <w:sectPr>
          <w:pgSz w:w="11906" w:h="16383"/>
          <w:cols w:space="720" w:num="1"/>
        </w:sectPr>
      </w:pPr>
      <w:bookmarkStart w:id="9" w:name="block-68141539"/>
    </w:p>
    <w:bookmarkEnd w:id="8"/>
    <w:bookmarkEnd w:id="9"/>
    <w:p w14:paraId="35D48025">
      <w:pPr>
        <w:spacing w:before="0" w:after="0"/>
        <w:ind w:left="120"/>
        <w:jc w:val="left"/>
      </w:pPr>
      <w:bookmarkStart w:id="10" w:name="block-68141537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2E530DC0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4396"/>
        <w:gridCol w:w="1502"/>
        <w:gridCol w:w="1641"/>
        <w:gridCol w:w="1722"/>
        <w:gridCol w:w="2628"/>
      </w:tblGrid>
      <w:tr w14:paraId="6A801F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C061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262CA75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13A6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C7AFB2F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84FC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71F1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9FCEA72">
            <w:pPr>
              <w:spacing w:before="0" w:after="0"/>
              <w:ind w:left="135"/>
              <w:jc w:val="left"/>
            </w:pPr>
          </w:p>
        </w:tc>
      </w:tr>
      <w:tr w14:paraId="4AF7D0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412401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9A946F0">
            <w:pPr>
              <w:jc w:val="left"/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5C74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E94D0AE"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FB5D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354FBF51"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5D6A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02C1ED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37D16CA">
            <w:pPr>
              <w:jc w:val="left"/>
            </w:pPr>
          </w:p>
        </w:tc>
      </w:tr>
      <w:tr w14:paraId="5BDD0A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3273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697C81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ACA5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0A45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82E8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700A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620E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09A57E">
            <w:pPr>
              <w:spacing w:before="0" w:after="0"/>
              <w:ind w:left="135"/>
              <w:jc w:val="left"/>
            </w:pPr>
          </w:p>
        </w:tc>
      </w:tr>
      <w:tr w14:paraId="0DD599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7B109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AC30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734A1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7D1F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E2B11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F0167F0">
            <w:pPr>
              <w:spacing w:before="0" w:after="0"/>
              <w:ind w:left="135"/>
              <w:jc w:val="left"/>
            </w:pPr>
          </w:p>
        </w:tc>
      </w:tr>
      <w:tr w14:paraId="4255AF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B1887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4B7E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CDAC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B9F3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E89EF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C40C5F">
            <w:pPr>
              <w:spacing w:before="0" w:after="0"/>
              <w:ind w:left="135"/>
              <w:jc w:val="left"/>
            </w:pPr>
          </w:p>
        </w:tc>
      </w:tr>
      <w:tr w14:paraId="311054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81CB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FD87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20E4FD">
            <w:pPr>
              <w:jc w:val="left"/>
            </w:pPr>
          </w:p>
        </w:tc>
      </w:tr>
      <w:tr w14:paraId="799F62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BCF2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722EAB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C115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C72C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A0AF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AF10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E0011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9A24AE9">
            <w:pPr>
              <w:spacing w:before="0" w:after="0"/>
              <w:ind w:left="135"/>
              <w:jc w:val="left"/>
            </w:pPr>
          </w:p>
        </w:tc>
      </w:tr>
      <w:tr w14:paraId="2038BF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129A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1C05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2614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C1AA1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019B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E56F43">
            <w:pPr>
              <w:spacing w:before="0" w:after="0"/>
              <w:ind w:left="135"/>
              <w:jc w:val="left"/>
            </w:pPr>
          </w:p>
        </w:tc>
      </w:tr>
      <w:tr w14:paraId="7E9E39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EE69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D76B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616E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3612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03AF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7E6C8A">
            <w:pPr>
              <w:spacing w:before="0" w:after="0"/>
              <w:ind w:left="135"/>
              <w:jc w:val="left"/>
            </w:pPr>
          </w:p>
        </w:tc>
      </w:tr>
      <w:tr w14:paraId="62EEAC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92B8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4BBBF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EF3F0F">
            <w:pPr>
              <w:jc w:val="left"/>
            </w:pPr>
          </w:p>
        </w:tc>
      </w:tr>
      <w:tr w14:paraId="733513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6118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6888F4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6D37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3B59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4632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EBA0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CA34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4E7E9D">
            <w:pPr>
              <w:spacing w:before="0" w:after="0"/>
              <w:ind w:left="135"/>
              <w:jc w:val="left"/>
            </w:pPr>
          </w:p>
        </w:tc>
      </w:tr>
      <w:tr w14:paraId="228C99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EFDC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53CB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E9E2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98A6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34F0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B27E91">
            <w:pPr>
              <w:spacing w:before="0" w:after="0"/>
              <w:ind w:left="135"/>
              <w:jc w:val="left"/>
            </w:pPr>
          </w:p>
        </w:tc>
      </w:tr>
      <w:tr w14:paraId="489588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87DE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CE7E2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985160">
            <w:pPr>
              <w:jc w:val="left"/>
            </w:pPr>
          </w:p>
        </w:tc>
      </w:tr>
      <w:tr w14:paraId="5B2FAA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B8A1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0ECEE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4003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08FA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46146F">
            <w:pPr>
              <w:spacing w:before="0" w:after="0"/>
              <w:ind w:left="135"/>
              <w:jc w:val="left"/>
            </w:pPr>
          </w:p>
        </w:tc>
      </w:tr>
      <w:tr w14:paraId="312970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D22A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525D4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9E9A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74F5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95EC2B">
            <w:pPr>
              <w:jc w:val="left"/>
            </w:pPr>
          </w:p>
        </w:tc>
      </w:tr>
    </w:tbl>
    <w:p w14:paraId="58788443">
      <w:pPr>
        <w:sectPr>
          <w:pgSz w:w="16383" w:h="11906" w:orient="landscape"/>
          <w:cols w:space="720" w:num="1"/>
        </w:sectPr>
      </w:pPr>
    </w:p>
    <w:p w14:paraId="20B51FD2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4108"/>
        <w:gridCol w:w="1536"/>
        <w:gridCol w:w="1646"/>
        <w:gridCol w:w="1720"/>
        <w:gridCol w:w="2715"/>
      </w:tblGrid>
      <w:tr w14:paraId="7B8C47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73D8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319EC9D"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1153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7EC824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6B89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F92F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97C2176">
            <w:pPr>
              <w:spacing w:before="0" w:after="0"/>
              <w:ind w:left="135"/>
              <w:jc w:val="left"/>
            </w:pPr>
          </w:p>
        </w:tc>
      </w:tr>
      <w:tr w14:paraId="48ABC7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149ED51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C84D82A">
            <w:pPr>
              <w:jc w:val="left"/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9D227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273DEF86"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4A761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B24AC0E"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182CB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E812FE7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864BC3B">
            <w:pPr>
              <w:jc w:val="left"/>
            </w:pPr>
          </w:p>
        </w:tc>
      </w:tr>
      <w:tr w14:paraId="0A84FC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334C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0B3F03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03039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99D30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DF5C8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0A972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AA0DC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0C9F86">
            <w:pPr>
              <w:spacing w:before="0" w:after="0"/>
              <w:ind w:left="135"/>
              <w:jc w:val="left"/>
            </w:pPr>
          </w:p>
        </w:tc>
      </w:tr>
      <w:tr w14:paraId="64B764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3032E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574D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EB665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621F9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A78B3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9A1EDF">
            <w:pPr>
              <w:spacing w:before="0" w:after="0"/>
              <w:ind w:left="135"/>
              <w:jc w:val="left"/>
            </w:pPr>
          </w:p>
        </w:tc>
      </w:tr>
      <w:tr w14:paraId="51B1B7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D5011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434D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C2D8F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B307C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3C863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ABE4B2">
            <w:pPr>
              <w:spacing w:before="0" w:after="0"/>
              <w:ind w:left="135"/>
              <w:jc w:val="left"/>
            </w:pPr>
          </w:p>
        </w:tc>
      </w:tr>
      <w:tr w14:paraId="6791C0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9F0E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C425D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081217">
            <w:pPr>
              <w:jc w:val="left"/>
            </w:pPr>
          </w:p>
        </w:tc>
      </w:tr>
      <w:tr w14:paraId="5B15AD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615A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37BADB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B903F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74B8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55C4E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89F16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80B2F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AC6AA7">
            <w:pPr>
              <w:spacing w:before="0" w:after="0"/>
              <w:ind w:left="135"/>
              <w:jc w:val="left"/>
            </w:pPr>
          </w:p>
        </w:tc>
      </w:tr>
      <w:tr w14:paraId="62EAFC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F6543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BAC75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2FE78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D412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C876F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842E70">
            <w:pPr>
              <w:spacing w:before="0" w:after="0"/>
              <w:ind w:left="135"/>
              <w:jc w:val="left"/>
            </w:pPr>
          </w:p>
        </w:tc>
      </w:tr>
      <w:tr w14:paraId="4B7D70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8FA9D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5769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D616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EBC07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AED85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292D7D">
            <w:pPr>
              <w:spacing w:before="0" w:after="0"/>
              <w:ind w:left="135"/>
              <w:jc w:val="left"/>
            </w:pPr>
          </w:p>
        </w:tc>
      </w:tr>
      <w:tr w14:paraId="796732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EA4F1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307A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493FA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F2C55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8B2CD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972FD3">
            <w:pPr>
              <w:spacing w:before="0" w:after="0"/>
              <w:ind w:left="135"/>
              <w:jc w:val="left"/>
            </w:pPr>
          </w:p>
        </w:tc>
      </w:tr>
      <w:tr w14:paraId="5C4C44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B862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F6D81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CB8839">
            <w:pPr>
              <w:jc w:val="left"/>
            </w:pPr>
          </w:p>
        </w:tc>
      </w:tr>
      <w:tr w14:paraId="324EA4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F20B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4E3660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61A5C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F54A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F2156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3263B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049E6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5418C9">
            <w:pPr>
              <w:spacing w:before="0" w:after="0"/>
              <w:ind w:left="135"/>
              <w:jc w:val="left"/>
            </w:pPr>
          </w:p>
        </w:tc>
      </w:tr>
      <w:tr w14:paraId="7736B3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28F63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F1FE0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2A8E7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B79D9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5DB4D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A03A14">
            <w:pPr>
              <w:spacing w:before="0" w:after="0"/>
              <w:ind w:left="135"/>
              <w:jc w:val="left"/>
            </w:pPr>
          </w:p>
        </w:tc>
      </w:tr>
      <w:tr w14:paraId="47F1A6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F822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93246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254336">
            <w:pPr>
              <w:jc w:val="left"/>
            </w:pPr>
          </w:p>
        </w:tc>
      </w:tr>
      <w:tr w14:paraId="681E06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2442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3F770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D251C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F88FA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586636">
            <w:pPr>
              <w:spacing w:before="0" w:after="0"/>
              <w:ind w:left="135"/>
              <w:jc w:val="left"/>
            </w:pPr>
          </w:p>
        </w:tc>
      </w:tr>
      <w:tr w14:paraId="71F10D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5930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E3E6C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EE694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11E00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251DE5">
            <w:pPr>
              <w:jc w:val="left"/>
            </w:pPr>
          </w:p>
        </w:tc>
      </w:tr>
    </w:tbl>
    <w:p w14:paraId="3328BAB8">
      <w:pPr>
        <w:sectPr>
          <w:pgSz w:w="16383" w:h="11906" w:orient="landscape"/>
          <w:cols w:space="720" w:num="1"/>
        </w:sectPr>
      </w:pPr>
    </w:p>
    <w:p w14:paraId="10D8154E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4067"/>
        <w:gridCol w:w="1517"/>
        <w:gridCol w:w="1622"/>
        <w:gridCol w:w="1694"/>
        <w:gridCol w:w="2837"/>
      </w:tblGrid>
      <w:tr w14:paraId="0FC5C8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04C8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6CCE1AC"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A6FA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0C4B25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F352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86F2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71E13C6">
            <w:pPr>
              <w:spacing w:before="0" w:after="0"/>
              <w:ind w:left="135"/>
              <w:jc w:val="left"/>
            </w:pPr>
          </w:p>
        </w:tc>
      </w:tr>
      <w:tr w14:paraId="07A55C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E13E36B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345988C">
            <w:pPr>
              <w:jc w:val="left"/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22900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1EB2972"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DCC7F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F8A177A"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EE55C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FAD492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8D6917E">
            <w:pPr>
              <w:jc w:val="left"/>
            </w:pPr>
          </w:p>
        </w:tc>
      </w:tr>
      <w:tr w14:paraId="635734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2C12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1E89F4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ECC69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4ABAE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25D46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74EF7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6C18C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B680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449E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894AB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B5A8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053C9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2B556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CE916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1AB1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2433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364B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6731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6D4C8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67920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3E4C6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788C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4124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9D5D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80DE2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2A9217">
            <w:pPr>
              <w:jc w:val="left"/>
            </w:pPr>
          </w:p>
        </w:tc>
      </w:tr>
      <w:tr w14:paraId="6637DD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3998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17CE99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B6C4B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5B34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12503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B5A05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0F6A5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77CC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88FF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BC172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8CC65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24920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23E05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9C165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4487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0D01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643F9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8EF5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692C7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0EF24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0892E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657A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5C7D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88F80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D2922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DC5CB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5378C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4B884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CC94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D92D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FA9E0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CAD0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A1116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BEAAB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BDAC9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66A3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5FC3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9B73E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F1586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2F8FE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E1FE0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BF545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5AFE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FAD5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BF13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89168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C3E554">
            <w:pPr>
              <w:jc w:val="left"/>
            </w:pPr>
          </w:p>
        </w:tc>
      </w:tr>
      <w:tr w14:paraId="4A6047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2CA8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176951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9AA49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B25B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3198E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0936E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1931C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57FB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E85D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877A2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A6B5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BB186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D27E9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8B160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91DF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F823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14DC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56B20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C48F57">
            <w:pPr>
              <w:jc w:val="left"/>
            </w:pPr>
          </w:p>
        </w:tc>
      </w:tr>
      <w:tr w14:paraId="49C808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5670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39BB7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95523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CA0FE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645255">
            <w:pPr>
              <w:spacing w:before="0" w:after="0"/>
              <w:ind w:left="135"/>
              <w:jc w:val="left"/>
            </w:pPr>
          </w:p>
        </w:tc>
      </w:tr>
      <w:tr w14:paraId="10B4F7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90DD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2F65B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ABB63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954F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1B056A">
            <w:pPr>
              <w:jc w:val="left"/>
            </w:pPr>
          </w:p>
        </w:tc>
      </w:tr>
    </w:tbl>
    <w:p w14:paraId="25BABDCB">
      <w:pPr>
        <w:sectPr>
          <w:pgSz w:w="16383" w:h="11906" w:orient="landscape"/>
          <w:cols w:space="720" w:num="1"/>
        </w:sectPr>
      </w:pPr>
    </w:p>
    <w:p w14:paraId="50F98E28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4205"/>
        <w:gridCol w:w="1489"/>
        <w:gridCol w:w="1606"/>
        <w:gridCol w:w="1680"/>
        <w:gridCol w:w="2848"/>
      </w:tblGrid>
      <w:tr w14:paraId="5DAEDD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9AE6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0981138"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5192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1E0B10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D004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2F52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865BBC2">
            <w:pPr>
              <w:spacing w:before="0" w:after="0"/>
              <w:ind w:left="135"/>
              <w:jc w:val="left"/>
            </w:pPr>
          </w:p>
        </w:tc>
      </w:tr>
      <w:tr w14:paraId="64802C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BB0FDA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052EE72">
            <w:pPr>
              <w:jc w:val="left"/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03105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1DBB08DB">
            <w:pPr>
              <w:spacing w:before="0" w:after="0"/>
              <w:ind w:left="135"/>
              <w:jc w:val="left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65133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CAC3FD9">
            <w:pPr>
              <w:spacing w:before="0" w:after="0"/>
              <w:ind w:left="135"/>
              <w:jc w:val="left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2CE5B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4CBC8F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00C3BBE">
            <w:pPr>
              <w:jc w:val="left"/>
            </w:pPr>
          </w:p>
        </w:tc>
      </w:tr>
      <w:tr w14:paraId="4D1C7D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FF86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44CC05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0E3D1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07EDD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24D2D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F6E34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BF81B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C9233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E118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ACB1A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9033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C020A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57AFA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7FC11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4D299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B4E1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FC978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C3468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926B5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FFC1D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26700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F5279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1CB6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B940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071C1B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679B7F">
            <w:pPr>
              <w:jc w:val="left"/>
            </w:pPr>
          </w:p>
        </w:tc>
      </w:tr>
      <w:tr w14:paraId="7A3F24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0D70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0AA599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DFB85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D7691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39202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E545C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71A5B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01755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BADE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C6E0E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1EC2A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9885B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A9758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542F8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EC36B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5B1A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E99A2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80179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CE872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EC543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14C90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F4B85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5EB7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4729B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6A80E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5E4F6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D9935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40679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842CF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8676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A68D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475EF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8034E1">
            <w:pPr>
              <w:jc w:val="left"/>
            </w:pPr>
          </w:p>
        </w:tc>
      </w:tr>
      <w:tr w14:paraId="0272F5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6304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66F660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F1999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21CB0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40CA3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BC8E3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76BCC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9E764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CF2B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461F8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240C2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E209B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0E63B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C7388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6A29B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A7C0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FB05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CE612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572E4B">
            <w:pPr>
              <w:jc w:val="left"/>
            </w:pPr>
          </w:p>
        </w:tc>
      </w:tr>
      <w:tr w14:paraId="026726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E9B8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05151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A8574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9B633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83F9DC8">
            <w:pPr>
              <w:spacing w:before="0" w:after="0"/>
              <w:ind w:left="135"/>
              <w:jc w:val="left"/>
            </w:pPr>
          </w:p>
        </w:tc>
      </w:tr>
      <w:tr w14:paraId="689644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6AF7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922AA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C5F8C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BC1E9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36932FA">
            <w:pPr>
              <w:jc w:val="left"/>
            </w:pPr>
          </w:p>
        </w:tc>
      </w:tr>
    </w:tbl>
    <w:p w14:paraId="30A8A1BE">
      <w:pPr>
        <w:sectPr>
          <w:pgSz w:w="16383" w:h="11906" w:orient="landscape"/>
          <w:cols w:space="720" w:num="1"/>
        </w:sectPr>
      </w:pPr>
    </w:p>
    <w:p w14:paraId="599A165C">
      <w:pPr>
        <w:sectPr>
          <w:pgSz w:w="16383" w:h="11906" w:orient="landscape"/>
          <w:cols w:space="720" w:num="1"/>
        </w:sectPr>
      </w:pPr>
      <w:bookmarkStart w:id="11" w:name="block-68141537"/>
    </w:p>
    <w:bookmarkEnd w:id="10"/>
    <w:bookmarkEnd w:id="11"/>
    <w:p w14:paraId="0705843C">
      <w:pPr>
        <w:spacing w:before="0" w:after="0"/>
        <w:ind w:left="120"/>
        <w:jc w:val="left"/>
      </w:pPr>
      <w:bookmarkStart w:id="12" w:name="block-68141541"/>
      <w:r>
        <w:rPr>
          <w:rFonts w:ascii="Times New Roman" w:hAnsi="Times New Roman"/>
          <w:b/>
          <w:i w:val="0"/>
          <w:color w:val="000000"/>
          <w:sz w:val="28"/>
        </w:rPr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14:paraId="1CDD8E22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4848"/>
        <w:gridCol w:w="1188"/>
        <w:gridCol w:w="1441"/>
        <w:gridCol w:w="1546"/>
        <w:gridCol w:w="1085"/>
        <w:gridCol w:w="1889"/>
      </w:tblGrid>
      <w:tr w14:paraId="760BD9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59C9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24C6081"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9178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3E27FB77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416C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0EC1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5C845A5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3893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DE6DB4B">
            <w:pPr>
              <w:spacing w:before="0" w:after="0"/>
              <w:ind w:left="135"/>
              <w:jc w:val="left"/>
            </w:pPr>
          </w:p>
        </w:tc>
      </w:tr>
      <w:tr w14:paraId="52626F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96320F4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CE246D5">
            <w:pPr>
              <w:jc w:val="left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692A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809C0B1"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D9B6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2DA5970"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0F93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37F734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BE1DA07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2334F0C">
            <w:pPr>
              <w:jc w:val="left"/>
            </w:pPr>
          </w:p>
        </w:tc>
      </w:tr>
      <w:tr w14:paraId="4DE424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2824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58DC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2ECE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1F17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BEF0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0A12B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CA5FD8">
            <w:pPr>
              <w:spacing w:before="0" w:after="0"/>
              <w:ind w:left="135"/>
              <w:jc w:val="left"/>
            </w:pPr>
          </w:p>
        </w:tc>
      </w:tr>
      <w:tr w14:paraId="7B27CF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C1D1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4574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E8FD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428C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EA59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9AEB9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0D7576">
            <w:pPr>
              <w:spacing w:before="0" w:after="0"/>
              <w:ind w:left="135"/>
              <w:jc w:val="left"/>
            </w:pPr>
          </w:p>
        </w:tc>
      </w:tr>
      <w:tr w14:paraId="4E06D8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C43B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A426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28B0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0D71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3061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5B5E2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4EAFE2">
            <w:pPr>
              <w:spacing w:before="0" w:after="0"/>
              <w:ind w:left="135"/>
              <w:jc w:val="left"/>
            </w:pPr>
          </w:p>
        </w:tc>
      </w:tr>
      <w:tr w14:paraId="703415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617B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33B5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8B6A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9CDD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C3D1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F634D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8C50F1">
            <w:pPr>
              <w:spacing w:before="0" w:after="0"/>
              <w:ind w:left="135"/>
              <w:jc w:val="left"/>
            </w:pPr>
          </w:p>
        </w:tc>
      </w:tr>
      <w:tr w14:paraId="7B0EEE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691A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C1CB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8969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2E8F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FDAD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27516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6CC648">
            <w:pPr>
              <w:spacing w:before="0" w:after="0"/>
              <w:ind w:left="135"/>
              <w:jc w:val="left"/>
            </w:pPr>
          </w:p>
        </w:tc>
      </w:tr>
      <w:tr w14:paraId="7F11CF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F07F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BDF8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2A85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A24D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E648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EAFED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22391F">
            <w:pPr>
              <w:spacing w:before="0" w:after="0"/>
              <w:ind w:left="135"/>
              <w:jc w:val="left"/>
            </w:pPr>
          </w:p>
        </w:tc>
      </w:tr>
      <w:tr w14:paraId="7B75FD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F111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D36A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66B4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70EC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12C7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5D198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0878CF">
            <w:pPr>
              <w:spacing w:before="0" w:after="0"/>
              <w:ind w:left="135"/>
              <w:jc w:val="left"/>
            </w:pPr>
          </w:p>
        </w:tc>
      </w:tr>
      <w:tr w14:paraId="7B6681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C7B5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D31F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6844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BD22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8061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926C4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B23B46">
            <w:pPr>
              <w:spacing w:before="0" w:after="0"/>
              <w:ind w:left="135"/>
              <w:jc w:val="left"/>
            </w:pPr>
          </w:p>
        </w:tc>
      </w:tr>
      <w:tr w14:paraId="25B509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CAE9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8586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64AB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E863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D8EE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67266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E4922A">
            <w:pPr>
              <w:spacing w:before="0" w:after="0"/>
              <w:ind w:left="135"/>
              <w:jc w:val="left"/>
            </w:pPr>
          </w:p>
        </w:tc>
      </w:tr>
      <w:tr w14:paraId="64204C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E5E6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F293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F717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C25F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EB83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E88FD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DE2CD4">
            <w:pPr>
              <w:spacing w:before="0" w:after="0"/>
              <w:ind w:left="135"/>
              <w:jc w:val="left"/>
            </w:pPr>
          </w:p>
        </w:tc>
      </w:tr>
      <w:tr w14:paraId="516AC3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F726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6E5E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AE05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891A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8896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CC94D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D15B63">
            <w:pPr>
              <w:spacing w:before="0" w:after="0"/>
              <w:ind w:left="135"/>
              <w:jc w:val="left"/>
            </w:pPr>
          </w:p>
        </w:tc>
      </w:tr>
      <w:tr w14:paraId="4A4C29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9771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F9A4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F903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7445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9F50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6C623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93A8F4">
            <w:pPr>
              <w:spacing w:before="0" w:after="0"/>
              <w:ind w:left="135"/>
              <w:jc w:val="left"/>
            </w:pPr>
          </w:p>
        </w:tc>
      </w:tr>
      <w:tr w14:paraId="0332CE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CE8F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3E7D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C1DC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FD32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FA1A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93A30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5D4D87">
            <w:pPr>
              <w:spacing w:before="0" w:after="0"/>
              <w:ind w:left="135"/>
              <w:jc w:val="left"/>
            </w:pPr>
          </w:p>
        </w:tc>
      </w:tr>
      <w:tr w14:paraId="755978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3C50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25BE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22DA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B243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1EF6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9D81A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6F8AF3">
            <w:pPr>
              <w:spacing w:before="0" w:after="0"/>
              <w:ind w:left="135"/>
              <w:jc w:val="left"/>
            </w:pPr>
          </w:p>
        </w:tc>
      </w:tr>
      <w:tr w14:paraId="51923E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0B93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AB2B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D715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ABA7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59A3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D1EB1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69FD31">
            <w:pPr>
              <w:spacing w:before="0" w:after="0"/>
              <w:ind w:left="135"/>
              <w:jc w:val="left"/>
            </w:pPr>
          </w:p>
        </w:tc>
      </w:tr>
      <w:tr w14:paraId="3D5523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0E26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D510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BDD8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B5F7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D312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E80C5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034D6D">
            <w:pPr>
              <w:spacing w:before="0" w:after="0"/>
              <w:ind w:left="135"/>
              <w:jc w:val="left"/>
            </w:pPr>
          </w:p>
        </w:tc>
      </w:tr>
      <w:tr w14:paraId="7CC9CB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9AF8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BCF1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BDA7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44ED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4278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BE898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45337B">
            <w:pPr>
              <w:spacing w:before="0" w:after="0"/>
              <w:ind w:left="135"/>
              <w:jc w:val="left"/>
            </w:pPr>
          </w:p>
        </w:tc>
      </w:tr>
      <w:tr w14:paraId="0812A7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5A03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6A7C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21D4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B34A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520D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94940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070903">
            <w:pPr>
              <w:spacing w:before="0" w:after="0"/>
              <w:ind w:left="135"/>
              <w:jc w:val="left"/>
            </w:pPr>
          </w:p>
        </w:tc>
      </w:tr>
      <w:tr w14:paraId="4DFCAB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9B4F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3C26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3DE9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A391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0979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915EA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455C2E">
            <w:pPr>
              <w:spacing w:before="0" w:after="0"/>
              <w:ind w:left="135"/>
              <w:jc w:val="left"/>
            </w:pPr>
          </w:p>
        </w:tc>
      </w:tr>
      <w:tr w14:paraId="5C28B7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7721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0F28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1763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1D2F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6669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884FD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306D88">
            <w:pPr>
              <w:spacing w:before="0" w:after="0"/>
              <w:ind w:left="135"/>
              <w:jc w:val="left"/>
            </w:pPr>
          </w:p>
        </w:tc>
      </w:tr>
      <w:tr w14:paraId="68BD6C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4B03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F836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FD66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AC99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A2AE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9E69D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900F8A">
            <w:pPr>
              <w:spacing w:before="0" w:after="0"/>
              <w:ind w:left="135"/>
              <w:jc w:val="left"/>
            </w:pPr>
          </w:p>
        </w:tc>
      </w:tr>
      <w:tr w14:paraId="2467F5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156C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0503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89E4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C880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6830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C58C2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59D7FE">
            <w:pPr>
              <w:spacing w:before="0" w:after="0"/>
              <w:ind w:left="135"/>
              <w:jc w:val="left"/>
            </w:pPr>
          </w:p>
        </w:tc>
      </w:tr>
      <w:tr w14:paraId="5FABA1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13C3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EDA9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1070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B231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5514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37632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DD3A2E">
            <w:pPr>
              <w:spacing w:before="0" w:after="0"/>
              <w:ind w:left="135"/>
              <w:jc w:val="left"/>
            </w:pPr>
          </w:p>
        </w:tc>
      </w:tr>
      <w:tr w14:paraId="4065F5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9960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5A27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6930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4623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4EC3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AF565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F97C2E">
            <w:pPr>
              <w:spacing w:before="0" w:after="0"/>
              <w:ind w:left="135"/>
              <w:jc w:val="left"/>
            </w:pPr>
          </w:p>
        </w:tc>
      </w:tr>
      <w:tr w14:paraId="4ECB70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BB0A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1B57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49C6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B43A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1CAF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A3621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531AA3">
            <w:pPr>
              <w:spacing w:before="0" w:after="0"/>
              <w:ind w:left="135"/>
              <w:jc w:val="left"/>
            </w:pPr>
          </w:p>
        </w:tc>
      </w:tr>
      <w:tr w14:paraId="54A1B8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2465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A684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5199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1767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2769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1643A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288D97">
            <w:pPr>
              <w:spacing w:before="0" w:after="0"/>
              <w:ind w:left="135"/>
              <w:jc w:val="left"/>
            </w:pPr>
          </w:p>
        </w:tc>
      </w:tr>
      <w:tr w14:paraId="344F37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AC3D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E32E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E81A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72D6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2897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8A722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1A1844">
            <w:pPr>
              <w:spacing w:before="0" w:after="0"/>
              <w:ind w:left="135"/>
              <w:jc w:val="left"/>
            </w:pPr>
          </w:p>
        </w:tc>
      </w:tr>
      <w:tr w14:paraId="76D5A6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37B2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D3D1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102D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2824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9224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62EE9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579B05">
            <w:pPr>
              <w:spacing w:before="0" w:after="0"/>
              <w:ind w:left="135"/>
              <w:jc w:val="left"/>
            </w:pPr>
          </w:p>
        </w:tc>
      </w:tr>
      <w:tr w14:paraId="64F530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BC69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5336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1A59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2E01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998B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68159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135BF7">
            <w:pPr>
              <w:spacing w:before="0" w:after="0"/>
              <w:ind w:left="135"/>
              <w:jc w:val="left"/>
            </w:pPr>
          </w:p>
        </w:tc>
      </w:tr>
      <w:tr w14:paraId="3F7D62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0AC6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83B8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88B5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85BB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5939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8AFAA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A65547">
            <w:pPr>
              <w:spacing w:before="0" w:after="0"/>
              <w:ind w:left="135"/>
              <w:jc w:val="left"/>
            </w:pPr>
          </w:p>
        </w:tc>
      </w:tr>
      <w:tr w14:paraId="327EAB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D2C4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680B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B4D1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AEFE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029D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EF167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6F77E1">
            <w:pPr>
              <w:spacing w:before="0" w:after="0"/>
              <w:ind w:left="135"/>
              <w:jc w:val="left"/>
            </w:pPr>
          </w:p>
        </w:tc>
      </w:tr>
      <w:tr w14:paraId="6C0376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3CBB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E26F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88C4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B17D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53A9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5179A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9A11AB">
            <w:pPr>
              <w:spacing w:before="0" w:after="0"/>
              <w:ind w:left="135"/>
              <w:jc w:val="left"/>
            </w:pPr>
          </w:p>
        </w:tc>
      </w:tr>
      <w:tr w14:paraId="5EBBED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843E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5184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FF80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F53D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9DAC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9AA46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0DA437">
            <w:pPr>
              <w:spacing w:before="0" w:after="0"/>
              <w:ind w:left="135"/>
              <w:jc w:val="left"/>
            </w:pPr>
          </w:p>
        </w:tc>
      </w:tr>
      <w:tr w14:paraId="055D77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5C27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8D38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F8FC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C386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2448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0C1D5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552291">
            <w:pPr>
              <w:spacing w:before="0" w:after="0"/>
              <w:ind w:left="135"/>
              <w:jc w:val="left"/>
            </w:pPr>
          </w:p>
        </w:tc>
      </w:tr>
      <w:tr w14:paraId="72C516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8CFB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C7FE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61A0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981C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49CA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9071D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E77D66">
            <w:pPr>
              <w:spacing w:before="0" w:after="0"/>
              <w:ind w:left="135"/>
              <w:jc w:val="left"/>
            </w:pPr>
          </w:p>
        </w:tc>
      </w:tr>
      <w:tr w14:paraId="50E085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A4B7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7359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80A9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CE7C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94F8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D75B8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A68C1A">
            <w:pPr>
              <w:spacing w:before="0" w:after="0"/>
              <w:ind w:left="135"/>
              <w:jc w:val="left"/>
            </w:pPr>
          </w:p>
        </w:tc>
      </w:tr>
      <w:tr w14:paraId="2A72C0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75D7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95D7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3416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5A37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2BFA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FCB45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30BE2C">
            <w:pPr>
              <w:spacing w:before="0" w:after="0"/>
              <w:ind w:left="135"/>
              <w:jc w:val="left"/>
            </w:pPr>
          </w:p>
        </w:tc>
      </w:tr>
      <w:tr w14:paraId="2AD04A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3987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1BD2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8161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3727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6CF5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4F7B8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3DA51F">
            <w:pPr>
              <w:spacing w:before="0" w:after="0"/>
              <w:ind w:left="135"/>
              <w:jc w:val="left"/>
            </w:pPr>
          </w:p>
        </w:tc>
      </w:tr>
      <w:tr w14:paraId="6E1F98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04DE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DF54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51C8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082B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7AC2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D8C22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5E936B">
            <w:pPr>
              <w:spacing w:before="0" w:after="0"/>
              <w:ind w:left="135"/>
              <w:jc w:val="left"/>
            </w:pPr>
          </w:p>
        </w:tc>
      </w:tr>
      <w:tr w14:paraId="1F8D0C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A390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5A0B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D9E5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4C88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62B0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8B1AF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2DFB4E">
            <w:pPr>
              <w:spacing w:before="0" w:after="0"/>
              <w:ind w:left="135"/>
              <w:jc w:val="left"/>
            </w:pPr>
          </w:p>
        </w:tc>
      </w:tr>
      <w:tr w14:paraId="35D7E3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A115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434F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8706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6C90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8F2D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84C0C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336BA0">
            <w:pPr>
              <w:spacing w:before="0" w:after="0"/>
              <w:ind w:left="135"/>
              <w:jc w:val="left"/>
            </w:pPr>
          </w:p>
        </w:tc>
      </w:tr>
      <w:tr w14:paraId="0BBBC9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2FAD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2E27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96C0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E2F8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35A0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B52AE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60E61E">
            <w:pPr>
              <w:spacing w:before="0" w:after="0"/>
              <w:ind w:left="135"/>
              <w:jc w:val="left"/>
            </w:pPr>
          </w:p>
        </w:tc>
      </w:tr>
      <w:tr w14:paraId="3CFCA2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E067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6B73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D67A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BC6D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1E60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21A64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29A96D">
            <w:pPr>
              <w:spacing w:before="0" w:after="0"/>
              <w:ind w:left="135"/>
              <w:jc w:val="left"/>
            </w:pPr>
          </w:p>
        </w:tc>
      </w:tr>
      <w:tr w14:paraId="5459DD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CD09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9AF4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202D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7E14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1A9D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634DD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EC1832">
            <w:pPr>
              <w:spacing w:before="0" w:after="0"/>
              <w:ind w:left="135"/>
              <w:jc w:val="left"/>
            </w:pPr>
          </w:p>
        </w:tc>
      </w:tr>
      <w:tr w14:paraId="6D8F17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3F43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C507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19C7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9A92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6FE2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0DDFF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D0FDA0">
            <w:pPr>
              <w:spacing w:before="0" w:after="0"/>
              <w:ind w:left="135"/>
              <w:jc w:val="left"/>
            </w:pPr>
          </w:p>
        </w:tc>
      </w:tr>
      <w:tr w14:paraId="3A1A65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F649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5198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6084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C0E0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BAF9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2675D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F87BFE">
            <w:pPr>
              <w:spacing w:before="0" w:after="0"/>
              <w:ind w:left="135"/>
              <w:jc w:val="left"/>
            </w:pPr>
          </w:p>
        </w:tc>
      </w:tr>
      <w:tr w14:paraId="2E48EA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7A06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DED6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452D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B051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8164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89B22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77A55F">
            <w:pPr>
              <w:spacing w:before="0" w:after="0"/>
              <w:ind w:left="135"/>
              <w:jc w:val="left"/>
            </w:pPr>
          </w:p>
        </w:tc>
      </w:tr>
      <w:tr w14:paraId="6D2741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8BF2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FA43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24DB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6E97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40CF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CAA56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DEF5E6">
            <w:pPr>
              <w:spacing w:before="0" w:after="0"/>
              <w:ind w:left="135"/>
              <w:jc w:val="left"/>
            </w:pPr>
          </w:p>
        </w:tc>
      </w:tr>
      <w:tr w14:paraId="0303F6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398B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DABA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8B8A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EFE1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DF21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EEE8E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2388D0">
            <w:pPr>
              <w:spacing w:before="0" w:after="0"/>
              <w:ind w:left="135"/>
              <w:jc w:val="left"/>
            </w:pPr>
          </w:p>
        </w:tc>
      </w:tr>
      <w:tr w14:paraId="6B2FCF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6B92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00AF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A734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6BAE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6A3E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E6910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F2D5D0">
            <w:pPr>
              <w:spacing w:before="0" w:after="0"/>
              <w:ind w:left="135"/>
              <w:jc w:val="left"/>
            </w:pPr>
          </w:p>
        </w:tc>
      </w:tr>
      <w:tr w14:paraId="5C2469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AA22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96BF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92F7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5AE4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5753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F4141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B6A017">
            <w:pPr>
              <w:spacing w:before="0" w:after="0"/>
              <w:ind w:left="135"/>
              <w:jc w:val="left"/>
            </w:pPr>
          </w:p>
        </w:tc>
      </w:tr>
      <w:tr w14:paraId="275F28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33EA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D080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ABB1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BF10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5B74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903F3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D19870">
            <w:pPr>
              <w:spacing w:before="0" w:after="0"/>
              <w:ind w:left="135"/>
              <w:jc w:val="left"/>
            </w:pPr>
          </w:p>
        </w:tc>
      </w:tr>
      <w:tr w14:paraId="409211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AD3D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692C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46FB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3FA8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55A7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3A8C6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4F0FA4">
            <w:pPr>
              <w:spacing w:before="0" w:after="0"/>
              <w:ind w:left="135"/>
              <w:jc w:val="left"/>
            </w:pPr>
          </w:p>
        </w:tc>
      </w:tr>
      <w:tr w14:paraId="601119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FF71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54F5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5D06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4FE6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0D6C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E0CFC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50A6F2">
            <w:pPr>
              <w:spacing w:before="0" w:after="0"/>
              <w:ind w:left="135"/>
              <w:jc w:val="left"/>
            </w:pPr>
          </w:p>
        </w:tc>
      </w:tr>
      <w:tr w14:paraId="648F30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05F8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2E21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7BB9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9C8C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4845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85173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CF85D7">
            <w:pPr>
              <w:spacing w:before="0" w:after="0"/>
              <w:ind w:left="135"/>
              <w:jc w:val="left"/>
            </w:pPr>
          </w:p>
        </w:tc>
      </w:tr>
      <w:tr w14:paraId="259736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8456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3C02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B7AB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8EAE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795D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2CA41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C9BA4B">
            <w:pPr>
              <w:spacing w:before="0" w:after="0"/>
              <w:ind w:left="135"/>
              <w:jc w:val="left"/>
            </w:pPr>
          </w:p>
        </w:tc>
      </w:tr>
      <w:tr w14:paraId="3ACA47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7083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5743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7657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0D5F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7C87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13D9F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958EF9">
            <w:pPr>
              <w:spacing w:before="0" w:after="0"/>
              <w:ind w:left="135"/>
              <w:jc w:val="left"/>
            </w:pPr>
          </w:p>
        </w:tc>
      </w:tr>
      <w:tr w14:paraId="1C5C44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77D0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05BC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DAF1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B33B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1E2E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D5ACC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916E90">
            <w:pPr>
              <w:spacing w:before="0" w:after="0"/>
              <w:ind w:left="135"/>
              <w:jc w:val="left"/>
            </w:pPr>
          </w:p>
        </w:tc>
      </w:tr>
      <w:tr w14:paraId="1A98C4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3C7F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3C64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9221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C7BF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3BF8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8BB49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B7899B">
            <w:pPr>
              <w:spacing w:before="0" w:after="0"/>
              <w:ind w:left="135"/>
              <w:jc w:val="left"/>
            </w:pPr>
          </w:p>
        </w:tc>
      </w:tr>
      <w:tr w14:paraId="2FCFCE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229D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FEFA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D91D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6042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0E24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A8A20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61F929">
            <w:pPr>
              <w:spacing w:before="0" w:after="0"/>
              <w:ind w:left="135"/>
              <w:jc w:val="left"/>
            </w:pPr>
          </w:p>
        </w:tc>
      </w:tr>
      <w:tr w14:paraId="0BA341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8363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B08A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2CA4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B4A9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CCC9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9E1D6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496821">
            <w:pPr>
              <w:spacing w:before="0" w:after="0"/>
              <w:ind w:left="135"/>
              <w:jc w:val="left"/>
            </w:pPr>
          </w:p>
        </w:tc>
      </w:tr>
      <w:tr w14:paraId="6D0BC7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597C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E372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8B30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B33C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0510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606A1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427373">
            <w:pPr>
              <w:spacing w:before="0" w:after="0"/>
              <w:ind w:left="135"/>
              <w:jc w:val="left"/>
            </w:pPr>
          </w:p>
        </w:tc>
      </w:tr>
      <w:tr w14:paraId="1F2F1A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FDA8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BD5F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594D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6082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DDAB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53848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04BA99">
            <w:pPr>
              <w:spacing w:before="0" w:after="0"/>
              <w:ind w:left="135"/>
              <w:jc w:val="left"/>
            </w:pPr>
          </w:p>
        </w:tc>
      </w:tr>
      <w:tr w14:paraId="6D70E4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9DDC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6E54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6A8F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C295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C221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EFB76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31C978">
            <w:pPr>
              <w:spacing w:before="0" w:after="0"/>
              <w:ind w:left="135"/>
              <w:jc w:val="left"/>
            </w:pPr>
          </w:p>
        </w:tc>
      </w:tr>
      <w:tr w14:paraId="4E2D22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21C1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30AF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Кто заботится о домашних животных. Профессии людей, которые заботятся о животных. 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948E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D3A3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86E7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95DFA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E8CF7C">
            <w:pPr>
              <w:spacing w:before="0" w:after="0"/>
              <w:ind w:left="135"/>
              <w:jc w:val="left"/>
            </w:pPr>
          </w:p>
        </w:tc>
      </w:tr>
      <w:tr w14:paraId="306AC9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0186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8A62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9BAD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802C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E560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E7840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0B6068">
            <w:pPr>
              <w:spacing w:before="0" w:after="0"/>
              <w:ind w:left="135"/>
              <w:jc w:val="left"/>
            </w:pPr>
          </w:p>
        </w:tc>
      </w:tr>
      <w:tr w14:paraId="5D5303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D225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82A47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58D0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1440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6F6060">
            <w:pPr>
              <w:jc w:val="left"/>
            </w:pPr>
          </w:p>
        </w:tc>
      </w:tr>
    </w:tbl>
    <w:p w14:paraId="5D7B4C3A">
      <w:pPr>
        <w:sectPr>
          <w:pgSz w:w="16383" w:h="11906" w:orient="landscape"/>
          <w:cols w:space="720" w:num="1"/>
        </w:sectPr>
      </w:pPr>
    </w:p>
    <w:p w14:paraId="5764574D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4865"/>
        <w:gridCol w:w="1172"/>
        <w:gridCol w:w="1430"/>
        <w:gridCol w:w="1535"/>
        <w:gridCol w:w="1076"/>
        <w:gridCol w:w="1878"/>
      </w:tblGrid>
      <w:tr w14:paraId="161188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F9BE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90C03ED">
            <w:pPr>
              <w:spacing w:before="0" w:after="0"/>
              <w:ind w:left="135"/>
              <w:jc w:val="left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CDC0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4FEA8E27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D097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84BE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466D831D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14EC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F53FE24">
            <w:pPr>
              <w:spacing w:before="0" w:after="0"/>
              <w:ind w:left="135"/>
              <w:jc w:val="left"/>
            </w:pPr>
          </w:p>
        </w:tc>
      </w:tr>
      <w:tr w14:paraId="094FED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716CF0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4838B6C">
            <w:pPr>
              <w:jc w:val="left"/>
            </w:pP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8AEAE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B6762AA">
            <w:pPr>
              <w:spacing w:before="0" w:after="0"/>
              <w:ind w:left="135"/>
              <w:jc w:val="left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585AE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F288F2C">
            <w:pPr>
              <w:spacing w:before="0" w:after="0"/>
              <w:ind w:left="135"/>
              <w:jc w:val="left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8758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C127A7B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696078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A34B5F8">
            <w:pPr>
              <w:jc w:val="left"/>
            </w:pPr>
          </w:p>
        </w:tc>
      </w:tr>
      <w:tr w14:paraId="084ECF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0B19D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5A3E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52089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DD935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4E6E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4C1BD73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4138EF6">
            <w:pPr>
              <w:spacing w:before="0" w:after="0"/>
              <w:ind w:left="135"/>
              <w:jc w:val="left"/>
            </w:pPr>
          </w:p>
        </w:tc>
      </w:tr>
      <w:tr w14:paraId="23E473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E6678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10BA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F4E95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492C0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E3C1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08DCFF4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05FCB06">
            <w:pPr>
              <w:spacing w:before="0" w:after="0"/>
              <w:ind w:left="135"/>
              <w:jc w:val="left"/>
            </w:pPr>
          </w:p>
        </w:tc>
      </w:tr>
      <w:tr w14:paraId="6E6B7E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3F623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088D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75655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C2865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EA61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269583E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FA0E3C6">
            <w:pPr>
              <w:spacing w:before="0" w:after="0"/>
              <w:ind w:left="135"/>
              <w:jc w:val="left"/>
            </w:pPr>
          </w:p>
        </w:tc>
      </w:tr>
      <w:tr w14:paraId="01C242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D475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83B4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C35C1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B7B9E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6B298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1122E2B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5B11267">
            <w:pPr>
              <w:spacing w:before="0" w:after="0"/>
              <w:ind w:left="135"/>
              <w:jc w:val="left"/>
            </w:pPr>
          </w:p>
        </w:tc>
      </w:tr>
      <w:tr w14:paraId="01CA71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8B375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2761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487D4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F2E1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47B8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3B7B6C6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A99BB23">
            <w:pPr>
              <w:spacing w:before="0" w:after="0"/>
              <w:ind w:left="135"/>
              <w:jc w:val="left"/>
            </w:pPr>
          </w:p>
        </w:tc>
      </w:tr>
      <w:tr w14:paraId="41315B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6B128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3C00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8D52B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10140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E84C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3DFFBC3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0FED099">
            <w:pPr>
              <w:spacing w:before="0" w:after="0"/>
              <w:ind w:left="135"/>
              <w:jc w:val="left"/>
            </w:pPr>
          </w:p>
        </w:tc>
      </w:tr>
      <w:tr w14:paraId="0EDC9A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39BB8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D3D5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20AED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6C974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74AA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8746130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9C93A8A">
            <w:pPr>
              <w:spacing w:before="0" w:after="0"/>
              <w:ind w:left="135"/>
              <w:jc w:val="left"/>
            </w:pPr>
          </w:p>
        </w:tc>
      </w:tr>
      <w:tr w14:paraId="73F810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73F58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E433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Народы Поволжья и других территорий РФ: традиции, обычаи, праздники. 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680E7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A07E5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697B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193FF63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CDA3BCC">
            <w:pPr>
              <w:spacing w:before="0" w:after="0"/>
              <w:ind w:left="135"/>
              <w:jc w:val="left"/>
            </w:pPr>
          </w:p>
        </w:tc>
      </w:tr>
      <w:tr w14:paraId="5062FE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DB857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6A21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E1E29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22B27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3883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2B2B123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84C879D">
            <w:pPr>
              <w:spacing w:before="0" w:after="0"/>
              <w:ind w:left="135"/>
              <w:jc w:val="left"/>
            </w:pPr>
          </w:p>
        </w:tc>
      </w:tr>
      <w:tr w14:paraId="052EF1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BDA66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D460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E2199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12653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31D7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E143D3A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CE09207">
            <w:pPr>
              <w:spacing w:before="0" w:after="0"/>
              <w:ind w:left="135"/>
              <w:jc w:val="left"/>
            </w:pPr>
          </w:p>
        </w:tc>
      </w:tr>
      <w:tr w14:paraId="224FF4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02401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3542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C3BD0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B3334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4F0D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97C7CED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68E917C">
            <w:pPr>
              <w:spacing w:before="0" w:after="0"/>
              <w:ind w:left="135"/>
              <w:jc w:val="left"/>
            </w:pPr>
          </w:p>
        </w:tc>
      </w:tr>
      <w:tr w14:paraId="1705A3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120C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EEE1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E6DDF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77258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A458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5062B50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F93C6FC">
            <w:pPr>
              <w:spacing w:before="0" w:after="0"/>
              <w:ind w:left="135"/>
              <w:jc w:val="left"/>
            </w:pPr>
          </w:p>
        </w:tc>
      </w:tr>
      <w:tr w14:paraId="62248C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1D69C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C2AC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0D1F0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38747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9AE0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703D6A4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89A7F92">
            <w:pPr>
              <w:spacing w:before="0" w:after="0"/>
              <w:ind w:left="135"/>
              <w:jc w:val="left"/>
            </w:pPr>
          </w:p>
        </w:tc>
      </w:tr>
      <w:tr w14:paraId="302A1B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41AC7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605B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82DFE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785AC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4CD1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F1FF83C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872FA0B">
            <w:pPr>
              <w:spacing w:before="0" w:after="0"/>
              <w:ind w:left="135"/>
              <w:jc w:val="left"/>
            </w:pPr>
          </w:p>
        </w:tc>
      </w:tr>
      <w:tr w14:paraId="0BFD07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67FDE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3AE4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EB1D3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C0B72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2BDF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45924A2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681632B">
            <w:pPr>
              <w:spacing w:before="0" w:after="0"/>
              <w:ind w:left="135"/>
              <w:jc w:val="left"/>
            </w:pPr>
          </w:p>
        </w:tc>
      </w:tr>
      <w:tr w14:paraId="6C7395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1A788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7CAC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362D0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0BF8D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191B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88101E4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D122D91">
            <w:pPr>
              <w:spacing w:before="0" w:after="0"/>
              <w:ind w:left="135"/>
              <w:jc w:val="left"/>
            </w:pPr>
          </w:p>
        </w:tc>
      </w:tr>
      <w:tr w14:paraId="1B5AA9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397D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799C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B54E0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24C4D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5181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EA9F043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A738031">
            <w:pPr>
              <w:spacing w:before="0" w:after="0"/>
              <w:ind w:left="135"/>
              <w:jc w:val="left"/>
            </w:pPr>
          </w:p>
        </w:tc>
      </w:tr>
      <w:tr w14:paraId="3236F0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E4BB2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0C0B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0D3C9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93A21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5C19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96BEB75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973210B">
            <w:pPr>
              <w:spacing w:before="0" w:after="0"/>
              <w:ind w:left="135"/>
              <w:jc w:val="left"/>
            </w:pPr>
          </w:p>
        </w:tc>
      </w:tr>
      <w:tr w14:paraId="3A7C1F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A872C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549B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D6157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32E8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FF08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F43FADA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095CB12">
            <w:pPr>
              <w:spacing w:before="0" w:after="0"/>
              <w:ind w:left="135"/>
              <w:jc w:val="left"/>
            </w:pPr>
          </w:p>
        </w:tc>
      </w:tr>
      <w:tr w14:paraId="7BCB95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57841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5031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FB487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7C132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79E6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887D148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837FBB7">
            <w:pPr>
              <w:spacing w:before="0" w:after="0"/>
              <w:ind w:left="135"/>
              <w:jc w:val="left"/>
            </w:pPr>
          </w:p>
        </w:tc>
      </w:tr>
      <w:tr w14:paraId="71EB95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69DF3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DFDF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D116B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A8E67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2AA2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728872F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04C0839">
            <w:pPr>
              <w:spacing w:before="0" w:after="0"/>
              <w:ind w:left="135"/>
              <w:jc w:val="left"/>
            </w:pPr>
          </w:p>
        </w:tc>
      </w:tr>
      <w:tr w14:paraId="2F8936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AB4C6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7627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8F9F8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00893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707E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6C4B72B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8132C53">
            <w:pPr>
              <w:spacing w:before="0" w:after="0"/>
              <w:ind w:left="135"/>
              <w:jc w:val="left"/>
            </w:pPr>
          </w:p>
        </w:tc>
      </w:tr>
      <w:tr w14:paraId="23C960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E0700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62B3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B746F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2E6F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C91E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E036011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DDF33C2">
            <w:pPr>
              <w:spacing w:before="0" w:after="0"/>
              <w:ind w:left="135"/>
              <w:jc w:val="left"/>
            </w:pPr>
          </w:p>
        </w:tc>
      </w:tr>
      <w:tr w14:paraId="355263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6642E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7EA1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E763D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D519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E17E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B847A97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85A1C7F">
            <w:pPr>
              <w:spacing w:before="0" w:after="0"/>
              <w:ind w:left="135"/>
              <w:jc w:val="left"/>
            </w:pPr>
          </w:p>
        </w:tc>
      </w:tr>
      <w:tr w14:paraId="2BE4AF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C4511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054F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6360B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F2050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1610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03061DF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B9D1761">
            <w:pPr>
              <w:spacing w:before="0" w:after="0"/>
              <w:ind w:left="135"/>
              <w:jc w:val="left"/>
            </w:pPr>
          </w:p>
        </w:tc>
      </w:tr>
      <w:tr w14:paraId="21C20E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65E02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D88F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851AA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279D1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99EC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41A04F7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1413B20">
            <w:pPr>
              <w:spacing w:before="0" w:after="0"/>
              <w:ind w:left="135"/>
              <w:jc w:val="left"/>
            </w:pPr>
          </w:p>
        </w:tc>
      </w:tr>
      <w:tr w14:paraId="69C41F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35000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1785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DB99C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28C93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439F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F80F724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C1531F7">
            <w:pPr>
              <w:spacing w:before="0" w:after="0"/>
              <w:ind w:left="135"/>
              <w:jc w:val="left"/>
            </w:pPr>
          </w:p>
        </w:tc>
      </w:tr>
      <w:tr w14:paraId="7AC29C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67B44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7D70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72FAD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1AFA2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0B54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EB12508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1E5C278">
            <w:pPr>
              <w:spacing w:before="0" w:after="0"/>
              <w:ind w:left="135"/>
              <w:jc w:val="left"/>
            </w:pPr>
          </w:p>
        </w:tc>
      </w:tr>
      <w:tr w14:paraId="20975F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33FA9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8623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27C63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82623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4C9C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E875B2A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B94E36E">
            <w:pPr>
              <w:spacing w:before="0" w:after="0"/>
              <w:ind w:left="135"/>
              <w:jc w:val="left"/>
            </w:pPr>
          </w:p>
        </w:tc>
      </w:tr>
      <w:tr w14:paraId="59163B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96C3A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E96D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3EEFA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43D18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B0F7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7EA353D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F54D52F">
            <w:pPr>
              <w:spacing w:before="0" w:after="0"/>
              <w:ind w:left="135"/>
              <w:jc w:val="left"/>
            </w:pPr>
          </w:p>
        </w:tc>
      </w:tr>
      <w:tr w14:paraId="6A7EB2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4AB8A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0B23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EE8F9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3C5AC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355C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C36A15F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62FFB81">
            <w:pPr>
              <w:spacing w:before="0" w:after="0"/>
              <w:ind w:left="135"/>
              <w:jc w:val="left"/>
            </w:pPr>
          </w:p>
        </w:tc>
      </w:tr>
      <w:tr w14:paraId="221680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58F5D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E764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68740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EFFF0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2169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CEBD35E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ADE70CC">
            <w:pPr>
              <w:spacing w:before="0" w:after="0"/>
              <w:ind w:left="135"/>
              <w:jc w:val="left"/>
            </w:pPr>
          </w:p>
        </w:tc>
      </w:tr>
      <w:tr w14:paraId="0C962D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24883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49A6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793CB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D15AA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9A44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BC92CFD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C247A39">
            <w:pPr>
              <w:spacing w:before="0" w:after="0"/>
              <w:ind w:left="135"/>
              <w:jc w:val="left"/>
            </w:pPr>
          </w:p>
        </w:tc>
      </w:tr>
      <w:tr w14:paraId="5E03B8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5D0B4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666E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F7C3F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248A4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4E50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CCD8217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2B8A9EE">
            <w:pPr>
              <w:spacing w:before="0" w:after="0"/>
              <w:ind w:left="135"/>
              <w:jc w:val="left"/>
            </w:pPr>
          </w:p>
        </w:tc>
      </w:tr>
      <w:tr w14:paraId="0D6BA9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FCAF0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1F52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93A13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0753F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32E9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BA38BE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D78616F">
            <w:pPr>
              <w:spacing w:before="0" w:after="0"/>
              <w:ind w:left="135"/>
              <w:jc w:val="left"/>
            </w:pPr>
          </w:p>
        </w:tc>
      </w:tr>
      <w:tr w14:paraId="3EFCCF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3231D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3490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0FFBA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FD298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2677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C4009E3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27C6209">
            <w:pPr>
              <w:spacing w:before="0" w:after="0"/>
              <w:ind w:left="135"/>
              <w:jc w:val="left"/>
            </w:pPr>
          </w:p>
        </w:tc>
      </w:tr>
      <w:tr w14:paraId="079A8A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B1ED5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1F22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C49DF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A7AB7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364A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E7FCD3D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CD0AFC9">
            <w:pPr>
              <w:spacing w:before="0" w:after="0"/>
              <w:ind w:left="135"/>
              <w:jc w:val="left"/>
            </w:pPr>
          </w:p>
        </w:tc>
      </w:tr>
      <w:tr w14:paraId="0E0C55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C0B61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F45B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90006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0953A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3A0B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92A721A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77606EC">
            <w:pPr>
              <w:spacing w:before="0" w:after="0"/>
              <w:ind w:left="135"/>
              <w:jc w:val="left"/>
            </w:pPr>
          </w:p>
        </w:tc>
      </w:tr>
      <w:tr w14:paraId="4A26BD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71A13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D549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40A79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A9B8A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AF01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3C2B6E4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BEAFC43">
            <w:pPr>
              <w:spacing w:before="0" w:after="0"/>
              <w:ind w:left="135"/>
              <w:jc w:val="left"/>
            </w:pPr>
          </w:p>
        </w:tc>
      </w:tr>
      <w:tr w14:paraId="22E743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31C93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FDF6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48E34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A4CD0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5CA49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39ACB7E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2094A31">
            <w:pPr>
              <w:spacing w:before="0" w:after="0"/>
              <w:ind w:left="135"/>
              <w:jc w:val="left"/>
            </w:pPr>
          </w:p>
        </w:tc>
      </w:tr>
      <w:tr w14:paraId="684AFA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38229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9D24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F7430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0BC16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34C3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C312D57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E61D037">
            <w:pPr>
              <w:spacing w:before="0" w:after="0"/>
              <w:ind w:left="135"/>
              <w:jc w:val="left"/>
            </w:pPr>
          </w:p>
        </w:tc>
      </w:tr>
      <w:tr w14:paraId="084E77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C81BA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B56B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8EE3C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74634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63A3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4D298DA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B1FAF6C">
            <w:pPr>
              <w:spacing w:before="0" w:after="0"/>
              <w:ind w:left="135"/>
              <w:jc w:val="left"/>
            </w:pPr>
          </w:p>
        </w:tc>
      </w:tr>
      <w:tr w14:paraId="5FEFC2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4D89E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866A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E6683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0ED65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7978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F0691A6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64FF77E">
            <w:pPr>
              <w:spacing w:before="0" w:after="0"/>
              <w:ind w:left="135"/>
              <w:jc w:val="left"/>
            </w:pPr>
          </w:p>
        </w:tc>
      </w:tr>
      <w:tr w14:paraId="33DDF5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D57E4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47F4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964C7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4514B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9CAC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2C579A7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EE69118">
            <w:pPr>
              <w:spacing w:before="0" w:after="0"/>
              <w:ind w:left="135"/>
              <w:jc w:val="left"/>
            </w:pPr>
          </w:p>
        </w:tc>
      </w:tr>
      <w:tr w14:paraId="6A5F18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E0AB1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4692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4A79E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0A145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7F99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D0A5E16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DCC0D35">
            <w:pPr>
              <w:spacing w:before="0" w:after="0"/>
              <w:ind w:left="135"/>
              <w:jc w:val="left"/>
            </w:pPr>
          </w:p>
        </w:tc>
      </w:tr>
      <w:tr w14:paraId="70B78A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54E9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6516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383A5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85688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FE1C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1EE6B2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CB92165">
            <w:pPr>
              <w:spacing w:before="0" w:after="0"/>
              <w:ind w:left="135"/>
              <w:jc w:val="left"/>
            </w:pPr>
          </w:p>
        </w:tc>
      </w:tr>
      <w:tr w14:paraId="0491E6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90789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E612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4B303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42C95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1C6F4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2B8E480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B254952">
            <w:pPr>
              <w:spacing w:before="0" w:after="0"/>
              <w:ind w:left="135"/>
              <w:jc w:val="left"/>
            </w:pPr>
          </w:p>
        </w:tc>
      </w:tr>
      <w:tr w14:paraId="351BED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D52C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AC53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F5C4B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97377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49E9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1CF75EC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D9CAB88">
            <w:pPr>
              <w:spacing w:before="0" w:after="0"/>
              <w:ind w:left="135"/>
              <w:jc w:val="left"/>
            </w:pPr>
          </w:p>
        </w:tc>
      </w:tr>
      <w:tr w14:paraId="35F1B4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A35D0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C401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83986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BB756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15E79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934EEAF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739B4B8">
            <w:pPr>
              <w:spacing w:before="0" w:after="0"/>
              <w:ind w:left="135"/>
              <w:jc w:val="left"/>
            </w:pPr>
          </w:p>
        </w:tc>
      </w:tr>
      <w:tr w14:paraId="6A2AD0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AD5BD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0EA3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4D53C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ADE00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B626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44B1919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DB0FB44">
            <w:pPr>
              <w:spacing w:before="0" w:after="0"/>
              <w:ind w:left="135"/>
              <w:jc w:val="left"/>
            </w:pPr>
          </w:p>
        </w:tc>
      </w:tr>
      <w:tr w14:paraId="20B432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B2AE2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00D8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9837E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7C96C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8DA9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15CD466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AAF711B">
            <w:pPr>
              <w:spacing w:before="0" w:after="0"/>
              <w:ind w:left="135"/>
              <w:jc w:val="left"/>
            </w:pPr>
          </w:p>
        </w:tc>
      </w:tr>
      <w:tr w14:paraId="2C598E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CD11C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F1EC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B7014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B89B3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989F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E77C018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7CE81D4">
            <w:pPr>
              <w:spacing w:before="0" w:after="0"/>
              <w:ind w:left="135"/>
              <w:jc w:val="left"/>
            </w:pPr>
          </w:p>
        </w:tc>
      </w:tr>
      <w:tr w14:paraId="701EBB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5E42A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1E45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D683A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11997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6F424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F0E38BE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BCD9E52">
            <w:pPr>
              <w:spacing w:before="0" w:after="0"/>
              <w:ind w:left="135"/>
              <w:jc w:val="left"/>
            </w:pPr>
          </w:p>
        </w:tc>
      </w:tr>
      <w:tr w14:paraId="56995B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B5D17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6A42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4ED72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FA12D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104C3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54882F2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9CEE8B5">
            <w:pPr>
              <w:spacing w:before="0" w:after="0"/>
              <w:ind w:left="135"/>
              <w:jc w:val="left"/>
            </w:pPr>
          </w:p>
        </w:tc>
      </w:tr>
      <w:tr w14:paraId="2486CC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174AD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22DF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7D1DA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E3A91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6DAA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2A30FE3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57DCDE0">
            <w:pPr>
              <w:spacing w:before="0" w:after="0"/>
              <w:ind w:left="135"/>
              <w:jc w:val="left"/>
            </w:pPr>
          </w:p>
        </w:tc>
      </w:tr>
      <w:tr w14:paraId="154BCA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28F1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0824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46C65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D9C8C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58CA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8DBC4ED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1158B6F">
            <w:pPr>
              <w:spacing w:before="0" w:after="0"/>
              <w:ind w:left="135"/>
              <w:jc w:val="left"/>
            </w:pPr>
          </w:p>
        </w:tc>
      </w:tr>
      <w:tr w14:paraId="214E88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0C29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DE6A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565F1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C0B85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1B75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73A9D65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5077A3E">
            <w:pPr>
              <w:spacing w:before="0" w:after="0"/>
              <w:ind w:left="135"/>
              <w:jc w:val="left"/>
            </w:pPr>
          </w:p>
        </w:tc>
      </w:tr>
      <w:tr w14:paraId="16CBCF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A5E4B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B0E9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29CF3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05118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4AE2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6FBE964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13F8630">
            <w:pPr>
              <w:spacing w:before="0" w:after="0"/>
              <w:ind w:left="135"/>
              <w:jc w:val="left"/>
            </w:pPr>
          </w:p>
        </w:tc>
      </w:tr>
      <w:tr w14:paraId="55A59F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73714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D193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2568C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21591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A904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88F5D7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BDC03D7">
            <w:pPr>
              <w:spacing w:before="0" w:after="0"/>
              <w:ind w:left="135"/>
              <w:jc w:val="left"/>
            </w:pPr>
          </w:p>
        </w:tc>
      </w:tr>
      <w:tr w14:paraId="5B93FB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399F4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102B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E507D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35E45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5C1D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67C8887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B2DFE91">
            <w:pPr>
              <w:spacing w:before="0" w:after="0"/>
              <w:ind w:left="135"/>
              <w:jc w:val="left"/>
            </w:pPr>
          </w:p>
        </w:tc>
      </w:tr>
      <w:tr w14:paraId="379418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CC9AE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3D05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Образцова. 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35D02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35DB6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1A16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F36DFF4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BD8DCDA">
            <w:pPr>
              <w:spacing w:before="0" w:after="0"/>
              <w:ind w:left="135"/>
              <w:jc w:val="left"/>
            </w:pPr>
          </w:p>
        </w:tc>
      </w:tr>
      <w:tr w14:paraId="2FA748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DB374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5A5F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0E1BE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AE86B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134B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935C3F7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C216F62">
            <w:pPr>
              <w:spacing w:before="0" w:after="0"/>
              <w:ind w:left="135"/>
              <w:jc w:val="left"/>
            </w:pPr>
          </w:p>
        </w:tc>
      </w:tr>
      <w:tr w14:paraId="752917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11E6F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9117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3975C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A6217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7605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7E7D350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B8EE384">
            <w:pPr>
              <w:spacing w:before="0" w:after="0"/>
              <w:ind w:left="135"/>
              <w:jc w:val="left"/>
            </w:pPr>
          </w:p>
        </w:tc>
      </w:tr>
      <w:tr w14:paraId="6F947F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7D67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406C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4F177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0E89B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7642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3C0102F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A8FBC49">
            <w:pPr>
              <w:spacing w:before="0" w:after="0"/>
              <w:ind w:left="135"/>
              <w:jc w:val="left"/>
            </w:pPr>
          </w:p>
        </w:tc>
      </w:tr>
      <w:tr w14:paraId="6716CA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0AE27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CA9A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FFE12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38EAC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1A1B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3B21BB3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1128605">
            <w:pPr>
              <w:spacing w:before="0" w:after="0"/>
              <w:ind w:left="135"/>
              <w:jc w:val="left"/>
            </w:pPr>
          </w:p>
        </w:tc>
      </w:tr>
      <w:tr w14:paraId="3D867E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39FDB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1DFF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AE1D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C942A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CDA6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6A741FA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C3B08BC">
            <w:pPr>
              <w:spacing w:before="0" w:after="0"/>
              <w:ind w:left="135"/>
              <w:jc w:val="left"/>
            </w:pPr>
          </w:p>
        </w:tc>
      </w:tr>
      <w:tr w14:paraId="30B64E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B4CF2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059D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F5AEB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8861E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0819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9E7393F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8A32CAA">
            <w:pPr>
              <w:spacing w:before="0" w:after="0"/>
              <w:ind w:left="135"/>
              <w:jc w:val="left"/>
            </w:pPr>
          </w:p>
        </w:tc>
      </w:tr>
      <w:tr w14:paraId="444E64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87FC5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43A3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030C0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7F437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3532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820DDB3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047CC22">
            <w:pPr>
              <w:spacing w:before="0" w:after="0"/>
              <w:ind w:left="135"/>
              <w:jc w:val="left"/>
            </w:pPr>
          </w:p>
        </w:tc>
      </w:tr>
      <w:tr w14:paraId="5E9102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0C54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390A58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82C6A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CBDF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112A34">
            <w:pPr>
              <w:jc w:val="left"/>
            </w:pPr>
          </w:p>
        </w:tc>
      </w:tr>
    </w:tbl>
    <w:p w14:paraId="6640A40E">
      <w:pPr>
        <w:sectPr>
          <w:pgSz w:w="16383" w:h="11906" w:orient="landscape"/>
          <w:cols w:space="720" w:num="1"/>
        </w:sectPr>
      </w:pPr>
    </w:p>
    <w:p w14:paraId="68250D97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4478"/>
        <w:gridCol w:w="1110"/>
        <w:gridCol w:w="1315"/>
        <w:gridCol w:w="1406"/>
        <w:gridCol w:w="990"/>
        <w:gridCol w:w="2847"/>
      </w:tblGrid>
      <w:tr w14:paraId="6CF376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C0A3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61BAE95"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1411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46957A4C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B427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4779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43379CC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2933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3147972">
            <w:pPr>
              <w:spacing w:before="0" w:after="0"/>
              <w:ind w:left="135"/>
              <w:jc w:val="left"/>
            </w:pPr>
          </w:p>
        </w:tc>
      </w:tr>
      <w:tr w14:paraId="326B79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841BFAF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AE9B345">
            <w:pPr>
              <w:jc w:val="left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DF08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7E032E3"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8083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10D7860"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1EA5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B5C2F33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8E831DD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31F1EDD">
            <w:pPr>
              <w:jc w:val="left"/>
            </w:pPr>
          </w:p>
        </w:tc>
      </w:tr>
      <w:tr w14:paraId="22CEFD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30B0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B11D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54C8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2FD6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4A5C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85CE6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1A3490">
            <w:pPr>
              <w:spacing w:before="0" w:after="0"/>
              <w:ind w:left="135"/>
              <w:jc w:val="left"/>
            </w:pPr>
          </w:p>
        </w:tc>
      </w:tr>
      <w:tr w14:paraId="417B65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A98E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50E6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FF47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D0DC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39AF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FF67D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F161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"https://m.edsoo.ru/f840c162"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https://m.edsoo.ru/f840c162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0225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9C82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8F6C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7444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564E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5A8D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619CC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DEC2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"https://m.edsoo.ru/f840f9fc"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https://m.edsoo.ru/f840f9fc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4088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17D8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1B58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9682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DC17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C29B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3BD3E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F2E8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"https://m.edsoo.ru/f840ff74"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https://m.edsoo.ru/f840ff74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995F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B68D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1C40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DA15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2CDB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42AA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18552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D12E2D">
            <w:pPr>
              <w:spacing w:before="0" w:after="0"/>
              <w:ind w:left="135"/>
              <w:jc w:val="left"/>
            </w:pPr>
          </w:p>
        </w:tc>
      </w:tr>
      <w:tr w14:paraId="363A93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73C2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0739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3FB4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C70D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F14B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03880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396F61">
            <w:pPr>
              <w:spacing w:before="0" w:after="0"/>
              <w:ind w:left="135"/>
              <w:jc w:val="left"/>
            </w:pPr>
          </w:p>
        </w:tc>
      </w:tr>
      <w:tr w14:paraId="63B394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24E1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2581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A19F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1EF8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4939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F8E09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ADCF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"https://m.edsoo.ru/f841330e"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https://m.edsoo.ru/f841330e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4716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22AE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28FE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D690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5503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6171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CD85F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9012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"https://m.edsoo.ru/f84123aa"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https://m.edsoo.ru/f84123aa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D015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91DF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3F64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– Российская Федерация Государственная символика Российской Федерации.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C577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9A43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56DF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FCF98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811B86">
            <w:pPr>
              <w:spacing w:before="0" w:after="0"/>
              <w:ind w:left="135"/>
              <w:jc w:val="left"/>
            </w:pPr>
          </w:p>
        </w:tc>
      </w:tr>
      <w:tr w14:paraId="2A9770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D512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7294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E79A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C6DF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E5F0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25F5F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3EA3DF">
            <w:pPr>
              <w:spacing w:before="0" w:after="0"/>
              <w:ind w:left="135"/>
              <w:jc w:val="left"/>
            </w:pPr>
          </w:p>
        </w:tc>
      </w:tr>
      <w:tr w14:paraId="795DF0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0999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E9FD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CB3D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D187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D47B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ABB42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659E17">
            <w:pPr>
              <w:spacing w:before="0" w:after="0"/>
              <w:ind w:left="135"/>
              <w:jc w:val="left"/>
            </w:pPr>
          </w:p>
        </w:tc>
      </w:tr>
      <w:tr w14:paraId="417E8A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D7EC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FF83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281A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3E49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E1DD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77BAE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85F8BE">
            <w:pPr>
              <w:spacing w:before="0" w:after="0"/>
              <w:ind w:left="135"/>
              <w:jc w:val="left"/>
            </w:pPr>
          </w:p>
        </w:tc>
      </w:tr>
      <w:tr w14:paraId="504A26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CF0D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FAE7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09A1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1417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8770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D0D29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462C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"https://m.edsoo.ru/f840c7ca"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https://m.edsoo.ru/f840c7ca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CC9F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8A35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5C4A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5BED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06E3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BC9C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52074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8AD9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"https://m.edsoo.ru/f840c392"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https://m.edsoo.ru/f840c392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6F49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2163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EA4F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A1E3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A33B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7A29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1A7E1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AE58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"https://m.edsoo.ru/f840d328"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https://m.edsoo.ru/f840d328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B09C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377A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A19C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95BA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860F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FC6D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C3D2E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9B06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"https://m.edsoo.ru/f840cb62"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https://m.edsoo.ru/f840cb62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9A11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D270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CBB1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4A93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15E1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F01F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846AF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FA85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"https://m.edsoo.ru/f840ce78"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https://m.edsoo.ru/f840ce78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F13C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7251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B529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50D7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05B4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9B34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2513C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EECB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"https://m.edsoo.ru/f840d03a"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https://m.edsoo.ru/f840d03a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40EE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22D3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BB8C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54F1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10EB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823F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C1807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28E0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"https://m.edsoo.ru/f840da26"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https://m.edsoo.ru/f840da26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C520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AC39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226E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ACCB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A55C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ACAD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ACFDC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AE7D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"https://m.edsoo.ru/f840df26"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https://m.edsoo.ru/f840df26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066D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730A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105C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9618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40F9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CDFB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F745B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8A07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"https://m.edsoo.ru/f840e0de"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https://m.edsoo.ru/f840e0de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0177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A6A5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BBBA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B0E1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A9B9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4F27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C025A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7382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"https://m.edsoo.ru/f840e282"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https://m.edsoo.ru/f840e282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C07F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8AE4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CC65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CBAB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AB3B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1CA7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83CE0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34BE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"https://m.edsoo.ru/f840e41c"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https://m.edsoo.ru/f840e41c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05C7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1896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24E0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8394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3B8D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D875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7B1C5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A458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"https://m.edsoo.ru/f840e6a6"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https://m.edsoo.ru/f840e6a6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ECD8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BB88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4620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6FEA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9D87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1AD2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4EEF2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EBDB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"https://m.edsoo.ru/f840e85e"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https://m.edsoo.ru/f840e85e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6A94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3D18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B87C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4C9A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F880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6CAE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2BEDF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EAA7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"https://m.edsoo.ru/f840ea16"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https://m.edsoo.ru/f840ea16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CDD5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B8A5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E784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A5B4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386C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2381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4D628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74D2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"https://m.edsoo.ru/f840ea16"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https://m.edsoo.ru/f840ea16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4B8B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7952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865E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1904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E88D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638A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5F85D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4BEE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"https://m.edsoo.ru/f840ebe2"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https://m.edsoo.ru/f840ebe2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3221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5C8D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47B0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EFED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75AF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4E25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B40FA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C0FA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"https://m.edsoo.ru/f840ed90"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https://m.edsoo.ru/f840ed90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181E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B8B1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208E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515F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973E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91F9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C7F82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2904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"https://m.edsoo.ru/f840ef2a"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https://m.edsoo.ru/f840ef2a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3463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C9E3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FE52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699F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1F04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5294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74AFB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C0C8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"https://m.edsoo.ru/f840fde4"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https://m.edsoo.ru/f840fde4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6D3D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3489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952A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A889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4075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E122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5F6A4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7042AC">
            <w:pPr>
              <w:spacing w:before="0" w:after="0"/>
              <w:ind w:left="135"/>
              <w:jc w:val="left"/>
            </w:pPr>
          </w:p>
        </w:tc>
      </w:tr>
      <w:tr w14:paraId="38C57A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7D1E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7B9A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39D1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8A98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1966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4B7E2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6CF1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"https://m.edsoo.ru/f840f240"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https://m.edsoo.ru/f840f240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FE64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5CB9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4458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799A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6873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DBB0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2D036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66DF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"https://m.edsoo.ru/f84104ba"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https://m.edsoo.ru/f84104ba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803F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4E7A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C50F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669C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CB2E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A1F1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8114A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0255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"https://m.edsoo.ru/f8410f78"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https://m.edsoo.ru/f8410f78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248E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389E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1C3B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4C55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81F8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3211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A5C78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95A7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"https://m.edsoo.ru/f84116c6"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https://m.edsoo.ru/f84116c6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A826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AE16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C3FD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A2F1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838E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9C5A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D3AA6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ED25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"https://m.edsoo.ru/f8410dd4"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https://m.edsoo.ru/f8410dd4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0C15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258E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0DDC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8EF4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D1DC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AAA7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3AF02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C85E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"https://m.edsoo.ru/f8410aa0"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https://m.edsoo.ru/f8410aa0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6C9B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591B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518C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1840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069E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4413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01998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C5B6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"https://m.edsoo.ru/f8410654"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https://m.edsoo.ru/f8410654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0086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5C97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FC34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4178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7FC4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D8D7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7C38A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1595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"https://m.edsoo.ru/f8410c3a"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https://m.edsoo.ru/f8410c3a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CFCE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D583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B376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69B2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FAD7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DADE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982A1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B99A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"https://m.edsoo.ru/f8410910"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https://m.edsoo.ru/f8410910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97C6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747E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DBDF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5464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D0FD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D21B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DE6B6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2802AC">
            <w:pPr>
              <w:spacing w:before="0" w:after="0"/>
              <w:ind w:left="135"/>
              <w:jc w:val="left"/>
            </w:pPr>
          </w:p>
        </w:tc>
      </w:tr>
      <w:tr w14:paraId="230EFC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EE3B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1A60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безопасности во дворе жилого дома. 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E2EA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4D45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FCDF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E7D2C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7DBF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"https://m.edsoo.ru/f8411f90"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https://m.edsoo.ru/f8411f90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C873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82C0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F7A3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22D2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9FAA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936F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BE0A9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90FD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"https://m.edsoo.ru/f8411dd8"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https://m.edsoo.ru/f8411dd8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2E6E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D161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573D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3D1D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0745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73AA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1CFE2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3C04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"https://m.edsoo.ru/f8411c0c"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https://m.edsoo.ru/f8411c0c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8F31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CC12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BD52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4B51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925F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6487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86E49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6F9B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"https://m.edsoo.ru/f84118a6"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https://m.edsoo.ru/f84118a6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9172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32C4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8298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952E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1FFA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8A7F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6B673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FCB0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"https://m.edsoo.ru/f84112c0"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https://m.edsoo.ru/f84112c0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036A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9AF9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B15E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2C29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E1ED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DDDC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CB62E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796C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"https://m.edsoo.ru/f841254e"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https://m.edsoo.ru/f841254e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1A90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DFCE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4045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0CCF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A510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B3D9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70B2E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0E1F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"https://m.edsoo.ru/f8412706"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https://m.edsoo.ru/f8412706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E431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2360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E6E3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0EFB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A417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30EC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07EBE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1AF4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"https://m.edsoo.ru/f8412896"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https://m.edsoo.ru/f8412896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063B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2D99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B436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C8BD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5DC3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2D59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E5193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34ACF7">
            <w:pPr>
              <w:spacing w:before="0" w:after="0"/>
              <w:ind w:left="135"/>
              <w:jc w:val="left"/>
            </w:pPr>
          </w:p>
        </w:tc>
      </w:tr>
      <w:tr w14:paraId="223593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2047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AA8D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C43A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FB7B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44F6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33195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4515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"https://m.edsoo.ru/f8412a1c"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https://m.edsoo.ru/f8412a1c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F9B9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579F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AF63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5E6A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1BD1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AF10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2C170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1E6652">
            <w:pPr>
              <w:spacing w:before="0" w:after="0"/>
              <w:ind w:left="135"/>
              <w:jc w:val="left"/>
            </w:pPr>
          </w:p>
        </w:tc>
      </w:tr>
      <w:tr w14:paraId="4A3B76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3A1C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C999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4D6B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6DCC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0D2E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52F65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3900EA">
            <w:pPr>
              <w:spacing w:before="0" w:after="0"/>
              <w:ind w:left="135"/>
              <w:jc w:val="left"/>
            </w:pPr>
          </w:p>
        </w:tc>
      </w:tr>
      <w:tr w14:paraId="23E1D2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4D7F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12D7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C414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51D3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D909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E84A6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833096">
            <w:pPr>
              <w:spacing w:before="0" w:after="0"/>
              <w:ind w:left="135"/>
              <w:jc w:val="left"/>
            </w:pPr>
          </w:p>
        </w:tc>
      </w:tr>
      <w:tr w14:paraId="681118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470F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57EE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EC88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13C3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6DF1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30C9C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3BE3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"https://m.edsoo.ru/f8412ef4"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https://m.edsoo.ru/f8412ef4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4DF5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5902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555B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A3E1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55E3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9339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E5AB6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18BE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"https://m.edsoo.ru/f8413c3c"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https://m.edsoo.ru/f8413c3c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99BA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5735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DCE3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DAF8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AEDD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FB98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A925A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3E93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"https://m.edsoo.ru/f8413e30"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https://m.edsoo.ru/f8413e30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B97D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DFA8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6DDB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D7C7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BBA2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2454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BEC7B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04FE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"https://m.edsoo.ru/f84140ba"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https://m.edsoo.ru/f84140ba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B5D2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76B3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FA4C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9681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6347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580C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92B37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8E3EC2">
            <w:pPr>
              <w:spacing w:before="0" w:after="0"/>
              <w:ind w:left="135"/>
              <w:jc w:val="left"/>
            </w:pPr>
          </w:p>
        </w:tc>
      </w:tr>
      <w:tr w14:paraId="385053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657B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1599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4311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6A64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69FA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3BFFA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DB58B0">
            <w:pPr>
              <w:spacing w:before="0" w:after="0"/>
              <w:ind w:left="135"/>
              <w:jc w:val="left"/>
            </w:pPr>
          </w:p>
        </w:tc>
      </w:tr>
      <w:tr w14:paraId="290F0E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3812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F029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6734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FBE1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7B32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626AF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A66C2E">
            <w:pPr>
              <w:spacing w:before="0" w:after="0"/>
              <w:ind w:left="135"/>
              <w:jc w:val="left"/>
            </w:pPr>
          </w:p>
        </w:tc>
      </w:tr>
      <w:tr w14:paraId="1B151D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8321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6D95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5F24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BEF4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36DD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996E9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F005C5">
            <w:pPr>
              <w:spacing w:before="0" w:after="0"/>
              <w:ind w:left="135"/>
              <w:jc w:val="left"/>
            </w:pPr>
          </w:p>
        </w:tc>
      </w:tr>
      <w:tr w14:paraId="79D7EC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61DF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4D3C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A992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994D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DE83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1B0A3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896F2C">
            <w:pPr>
              <w:spacing w:before="0" w:after="0"/>
              <w:ind w:left="135"/>
              <w:jc w:val="left"/>
            </w:pPr>
          </w:p>
        </w:tc>
      </w:tr>
      <w:tr w14:paraId="7D025A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DBD3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D3D0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7EE4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9A06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4DD6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A5745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3427C4">
            <w:pPr>
              <w:spacing w:before="0" w:after="0"/>
              <w:ind w:left="135"/>
              <w:jc w:val="left"/>
            </w:pPr>
          </w:p>
        </w:tc>
      </w:tr>
      <w:tr w14:paraId="355A78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5166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33C7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F3AD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443A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D909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EAE66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86C8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"https://m.edsoo.ru/f841380e"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https://m.edsoo.ru/f841380e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1286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B7A0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9844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A5F4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E622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327A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9AC4A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001B21">
            <w:pPr>
              <w:spacing w:before="0" w:after="0"/>
              <w:ind w:left="135"/>
              <w:jc w:val="left"/>
            </w:pPr>
          </w:p>
        </w:tc>
      </w:tr>
      <w:tr w14:paraId="1E9702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9077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EB38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9DDD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CC79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3771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ADB77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A69130">
            <w:pPr>
              <w:spacing w:before="0" w:after="0"/>
              <w:ind w:left="135"/>
              <w:jc w:val="left"/>
            </w:pPr>
          </w:p>
        </w:tc>
      </w:tr>
      <w:tr w14:paraId="595FCD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602C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79693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0EE0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CBB0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54CDF3">
            <w:pPr>
              <w:jc w:val="left"/>
            </w:pPr>
          </w:p>
        </w:tc>
      </w:tr>
    </w:tbl>
    <w:p w14:paraId="23913256">
      <w:pPr>
        <w:sectPr>
          <w:pgSz w:w="16383" w:h="11906" w:orient="landscape"/>
          <w:cols w:space="720" w:num="1"/>
        </w:sectPr>
      </w:pPr>
    </w:p>
    <w:p w14:paraId="2A705DFB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4480"/>
        <w:gridCol w:w="1110"/>
        <w:gridCol w:w="1314"/>
        <w:gridCol w:w="1406"/>
        <w:gridCol w:w="989"/>
        <w:gridCol w:w="2847"/>
      </w:tblGrid>
      <w:tr w14:paraId="298C32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E0F0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444C100"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8A05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58C3B539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1B13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C1A0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418B5A7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EB53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6E65DFD">
            <w:pPr>
              <w:spacing w:before="0" w:after="0"/>
              <w:ind w:left="135"/>
              <w:jc w:val="left"/>
            </w:pPr>
          </w:p>
        </w:tc>
      </w:tr>
      <w:tr w14:paraId="35FF94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A368A6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2CE0BB4">
            <w:pPr>
              <w:jc w:val="left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01A6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2EF45368"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6DC5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36F5875"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CD49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A784D7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9D5E022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E387546">
            <w:pPr>
              <w:jc w:val="left"/>
            </w:pPr>
          </w:p>
        </w:tc>
      </w:tr>
      <w:tr w14:paraId="5CFA45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CE33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8BD4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DAC2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76D2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1708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5033B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93B47E">
            <w:pPr>
              <w:spacing w:before="0" w:after="0"/>
              <w:ind w:left="135"/>
              <w:jc w:val="left"/>
            </w:pPr>
          </w:p>
        </w:tc>
      </w:tr>
      <w:tr w14:paraId="1A6E3F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4885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7259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000A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03D5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D0C3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C1C4C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D7B5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"https://m.edsoo.ru/f8414d1c"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https://m.edsoo.ru/f8414d1c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BBEC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C901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C379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EA11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1488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8D9E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EDE1C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7EF6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"https://m.edsoo.ru/f8414eca"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https://m.edsoo.ru/f8414eca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3EDB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BF3D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B2D4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064E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6484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CE49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E022E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4724CA">
            <w:pPr>
              <w:spacing w:before="0" w:after="0"/>
              <w:ind w:left="135"/>
              <w:jc w:val="left"/>
            </w:pPr>
          </w:p>
        </w:tc>
      </w:tr>
      <w:tr w14:paraId="7698BF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48C3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3A01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5E4F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9581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9607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33C50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84837D">
            <w:pPr>
              <w:spacing w:before="0" w:after="0"/>
              <w:ind w:left="135"/>
              <w:jc w:val="left"/>
            </w:pPr>
          </w:p>
        </w:tc>
      </w:tr>
      <w:tr w14:paraId="6F5B0A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7642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DC09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C7A1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BA9B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D1B0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6028F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8D4A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"https://m.edsoo.ru/f8418dc2"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https://m.edsoo.ru/f8418dc2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A60F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3D7D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1AAE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9CB5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CA64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F05C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74163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260B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"https://m.edsoo.ru/f8415118"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https://m.edsoo.ru/f8415118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F6E7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97FE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C8EF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7475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77EB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D4F6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93CB9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F37F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"https://m.edsoo.ru/f8415b9a"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https://m.edsoo.ru/f8415b9a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3F0B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2272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172D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F95A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974E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04B1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4EE11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DDA8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"https://m.edsoo.ru/f841580c"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https://m.edsoo.ru/f841580c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CADE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645D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B874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6066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71FA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CE79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B7D0A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1B9C6E">
            <w:pPr>
              <w:spacing w:before="0" w:after="0"/>
              <w:ind w:left="135"/>
              <w:jc w:val="left"/>
            </w:pPr>
          </w:p>
        </w:tc>
      </w:tr>
      <w:tr w14:paraId="5AFC6D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A7F9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C182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8D7A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8849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8BF1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5162B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D236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"https://m.edsoo.ru/f8415636"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https://m.edsoo.ru/f8415636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E279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7A33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2ED2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B25E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4848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29A0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E86E9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11687D">
            <w:pPr>
              <w:spacing w:before="0" w:after="0"/>
              <w:ind w:left="135"/>
              <w:jc w:val="left"/>
            </w:pPr>
          </w:p>
        </w:tc>
      </w:tr>
      <w:tr w14:paraId="2F1C73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7531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B717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6C83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E01D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8EDA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28E17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CA39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"https://m.edsoo.ru/f8418dc2"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https://m.edsoo.ru/f8418dc2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1600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3A66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6174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AC50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F39A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D226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A6E5A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2174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"https://m.edsoo.ru/f8415da2"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https://m.edsoo.ru/f8415da2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8D8B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0AB6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D392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21B5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3E1B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C018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1D4F9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5558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"https://m.edsoo.ru/f8415f50"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https://m.edsoo.ru/f8415f50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B0BC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6AE3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A657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39C1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487A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5B38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E0F18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362B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"https://m.edsoo.ru/f8416306"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https://m.edsoo.ru/f8416306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26C8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A319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85C8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CED3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4482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6702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3D125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0D77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"https://m.edsoo.ru/f84164be"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https://m.edsoo.ru/f84164be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E28E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92F3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6EDC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FE54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CB43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A3D8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932E8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5A94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"https://m.edsoo.ru/f8416180"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https://m.edsoo.ru/f8416180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7D2B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AE86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B674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4585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2041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6FF6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B96DF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2807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"https://m.edsoo.ru/f8416996"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https://m.edsoo.ru/f8416996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9530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06DE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CD21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7638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BE71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11E0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E273B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C53C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"https://m.edsoo.ru/f8416b58"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https://m.edsoo.ru/f8416b58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AC0C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5142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2C98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1238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E042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EAC8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C4A63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1DDC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"https://m.edsoo.ru/f8416cfc"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https://m.edsoo.ru/f8416cfc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BF9A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5A87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D1DE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2B9B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A6B5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66E2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D72A0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3195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"https://m.edsoo.ru/f8416fae"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https://m.edsoo.ru/f8416fae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7B1B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F133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236B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DB32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3E3E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C1E2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6CACB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90BAF4">
            <w:pPr>
              <w:spacing w:before="0" w:after="0"/>
              <w:ind w:left="135"/>
              <w:jc w:val="left"/>
            </w:pPr>
          </w:p>
        </w:tc>
      </w:tr>
      <w:tr w14:paraId="1FB234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EFCB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CF4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CD2E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19D9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6AE8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AF738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A420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"https://m.edsoo.ru/f8417b34"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https://m.edsoo.ru/f8417b34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8061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C5D1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EE4B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7433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5CEE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5E8D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F0F08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36D6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"https://m.edsoo.ru/f8417d1e"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https://m.edsoo.ru/f8417d1e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5739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6F87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0F5A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BAE8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54C2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0B40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A4A90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8356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"https://m.edsoo.ru/f8417f08"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2FCC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1452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8140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54BD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4890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1FA6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30FBD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6CAA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F7B2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BEB3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6B38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E5CB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3ED0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784F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71C46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C5B3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"https://m.edsoo.ru/f84185ac"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https://m.edsoo.ru/f84185ac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1D26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3E40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1AED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FD8D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22D2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BCE4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19D3C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5F73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"https://m.edsoo.ru/f8417526"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6B6C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11B9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45EF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2C2F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72F7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76B0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8435A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FB32C6">
            <w:pPr>
              <w:spacing w:before="0" w:after="0"/>
              <w:ind w:left="135"/>
              <w:jc w:val="left"/>
            </w:pPr>
          </w:p>
        </w:tc>
      </w:tr>
      <w:tr w14:paraId="098A2A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A3E2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1CDA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7FD5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F555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FD90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4BD28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B3CF38">
            <w:pPr>
              <w:spacing w:before="0" w:after="0"/>
              <w:ind w:left="135"/>
              <w:jc w:val="left"/>
            </w:pPr>
          </w:p>
        </w:tc>
      </w:tr>
      <w:tr w14:paraId="1E3FC3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BFB8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AAD3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68A9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5BC1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CAC5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D3833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79C68B">
            <w:pPr>
              <w:spacing w:before="0" w:after="0"/>
              <w:ind w:left="135"/>
              <w:jc w:val="left"/>
            </w:pPr>
          </w:p>
        </w:tc>
      </w:tr>
      <w:tr w14:paraId="5EBE2B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3EA9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D214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F313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2A33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0574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416F9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D6DE83">
            <w:pPr>
              <w:spacing w:before="0" w:after="0"/>
              <w:ind w:left="135"/>
              <w:jc w:val="left"/>
            </w:pPr>
          </w:p>
        </w:tc>
      </w:tr>
      <w:tr w14:paraId="6C29F9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CCDB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0A3F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E6B5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3890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B024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CF80B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F139D0">
            <w:pPr>
              <w:spacing w:before="0" w:after="0"/>
              <w:ind w:left="135"/>
              <w:jc w:val="left"/>
            </w:pPr>
          </w:p>
        </w:tc>
      </w:tr>
      <w:tr w14:paraId="309B0E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1C02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8E1B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879D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B370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8A9B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D1DD3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9DC879">
            <w:pPr>
              <w:spacing w:before="0" w:after="0"/>
              <w:ind w:left="135"/>
              <w:jc w:val="left"/>
            </w:pPr>
          </w:p>
        </w:tc>
      </w:tr>
      <w:tr w14:paraId="5F6B57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5AA8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2057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202E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1005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7BB9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400C6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50C280">
            <w:pPr>
              <w:spacing w:before="0" w:after="0"/>
              <w:ind w:left="135"/>
              <w:jc w:val="left"/>
            </w:pPr>
          </w:p>
        </w:tc>
      </w:tr>
      <w:tr w14:paraId="3FCE1C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DBB3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56B5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B79A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798B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F9AD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627EB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44C2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"https://m.edsoo.ru/f8419c54"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https://m.edsoo.ru/f8419c54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88F8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3582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95E6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3EE4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93A7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F3A6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140C3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B99E29">
            <w:pPr>
              <w:spacing w:before="0" w:after="0"/>
              <w:ind w:left="135"/>
              <w:jc w:val="left"/>
            </w:pPr>
          </w:p>
        </w:tc>
      </w:tr>
      <w:tr w14:paraId="16A92E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4953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7156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EFD8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FB24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9E96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FDBDA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8089B2">
            <w:pPr>
              <w:spacing w:before="0" w:after="0"/>
              <w:ind w:left="135"/>
              <w:jc w:val="left"/>
            </w:pPr>
          </w:p>
        </w:tc>
      </w:tr>
      <w:tr w14:paraId="5C4BF5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C42C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6A9C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A9EB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205C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7671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EB59F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0685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"https://m.edsoo.ru/f8419894"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https://m.edsoo.ru/f8419894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8F2C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56B9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71AC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E8CB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89D2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6F73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EB035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D07F98">
            <w:pPr>
              <w:spacing w:before="0" w:after="0"/>
              <w:ind w:left="135"/>
              <w:jc w:val="left"/>
            </w:pPr>
          </w:p>
        </w:tc>
      </w:tr>
      <w:tr w14:paraId="3339BF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9C6C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C348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04ED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8A30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C233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C3ACF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9DA300">
            <w:pPr>
              <w:spacing w:before="0" w:after="0"/>
              <w:ind w:left="135"/>
              <w:jc w:val="left"/>
            </w:pPr>
          </w:p>
        </w:tc>
      </w:tr>
      <w:tr w14:paraId="29D0B5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D053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AC1B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DA39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DD25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9A2D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34608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EA3EAA">
            <w:pPr>
              <w:spacing w:before="0" w:after="0"/>
              <w:ind w:left="135"/>
              <w:jc w:val="left"/>
            </w:pPr>
          </w:p>
        </w:tc>
      </w:tr>
      <w:tr w14:paraId="16C20C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AE94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7CE8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D34F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9487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49EC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2366F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67D388">
            <w:pPr>
              <w:spacing w:before="0" w:after="0"/>
              <w:ind w:left="135"/>
              <w:jc w:val="left"/>
            </w:pPr>
          </w:p>
        </w:tc>
      </w:tr>
      <w:tr w14:paraId="12D875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4D39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1F59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CA59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6F1F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95A7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3D7FA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4C6B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"https://m.edsoo.ru/f841b284"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https://m.edsoo.ru/f841b284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74AF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61C6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2B1B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3C36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BE99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CEEB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7047A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BBF9DF">
            <w:pPr>
              <w:spacing w:before="0" w:after="0"/>
              <w:ind w:left="135"/>
              <w:jc w:val="left"/>
            </w:pPr>
          </w:p>
        </w:tc>
      </w:tr>
      <w:tr w14:paraId="70AB24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F993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4313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48E3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DFEF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0F2D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82E4C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ED49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"https://m.edsoo.ru/f841b4aa"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https://m.edsoo.ru/f841b4aa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714A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ED7B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FAA9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86EA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5430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3D71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A7ABE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46A213">
            <w:pPr>
              <w:spacing w:before="0" w:after="0"/>
              <w:ind w:left="135"/>
              <w:jc w:val="left"/>
            </w:pPr>
          </w:p>
        </w:tc>
      </w:tr>
      <w:tr w14:paraId="73C2FD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DC95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B946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E423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F3E0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E22C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9CE4C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C41727">
            <w:pPr>
              <w:spacing w:before="0" w:after="0"/>
              <w:ind w:left="135"/>
              <w:jc w:val="left"/>
            </w:pPr>
          </w:p>
        </w:tc>
      </w:tr>
      <w:tr w14:paraId="268562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D90B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3B6D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E56F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8739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0B7B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F6A4D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2A36D9">
            <w:pPr>
              <w:spacing w:before="0" w:after="0"/>
              <w:ind w:left="135"/>
              <w:jc w:val="left"/>
            </w:pPr>
          </w:p>
        </w:tc>
      </w:tr>
      <w:tr w14:paraId="17B71D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F7F7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F915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2837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BAD5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F973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39C32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A207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"https://m.edsoo.ru/f841c56c"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https://m.edsoo.ru/f841c56c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6285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106E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02C4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06BD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DC04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965F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64F0F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5485D9">
            <w:pPr>
              <w:spacing w:before="0" w:after="0"/>
              <w:ind w:left="135"/>
              <w:jc w:val="left"/>
            </w:pPr>
          </w:p>
        </w:tc>
      </w:tr>
      <w:tr w14:paraId="3F1FAC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F765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B3D0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7F88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AB11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9A75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BA963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959D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"https://m.edsoo.ru/f841c800"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https://m.edsoo.ru/f841c800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07D4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D464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1BD5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FD8A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B3D1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917C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E883A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3A74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"https://m.edsoo.ru/f841c9f4"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https://m.edsoo.ru/f841c9f4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BC6C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AD5D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4A91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4540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3B76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2320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230D0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6C6845">
            <w:pPr>
              <w:spacing w:before="0" w:after="0"/>
              <w:ind w:left="135"/>
              <w:jc w:val="left"/>
            </w:pPr>
          </w:p>
        </w:tc>
      </w:tr>
      <w:tr w14:paraId="314D22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A299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C565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3128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5C2D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9B00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D2477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BD28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"https://m.edsoo.ru/f841dac0"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https://m.edsoo.ru/f841dac0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A022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763B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6D70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517D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1FB8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5048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5FA57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6142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"https://m.edsoo.ru/f841d188"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https://m.edsoo.ru/f841d188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EB6E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DDF0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070F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3795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4E92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D2E1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8348E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E92D1E">
            <w:pPr>
              <w:spacing w:before="0" w:after="0"/>
              <w:ind w:left="135"/>
              <w:jc w:val="left"/>
            </w:pPr>
          </w:p>
        </w:tc>
      </w:tr>
      <w:tr w14:paraId="701F14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3A19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927C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6B54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3276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AF83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29FF9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C128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"https://m.edsoo.ru/f841d8ea"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https://m.edsoo.ru/f841d8ea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692D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A842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D8D7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F70D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375B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6480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B71F6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DB1B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"https://m.edsoo.ru/f841d336"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https://m.edsoo.ru/f841d336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A2E8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63F8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81F9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5CEE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0C78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EB6F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86F40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8672DA">
            <w:pPr>
              <w:spacing w:before="0" w:after="0"/>
              <w:ind w:left="135"/>
              <w:jc w:val="left"/>
            </w:pPr>
          </w:p>
        </w:tc>
      </w:tr>
      <w:tr w14:paraId="567698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9FB2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9511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942F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C422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1E21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7C2D2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DFA7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"https://m.edsoo.ru/f841dc50"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https://m.edsoo.ru/f841dc50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BEF9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0FF0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68A4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CF0A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ACAB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CD77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FD633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E7A1F6">
            <w:pPr>
              <w:spacing w:before="0" w:after="0"/>
              <w:ind w:left="135"/>
              <w:jc w:val="left"/>
            </w:pPr>
          </w:p>
        </w:tc>
      </w:tr>
      <w:tr w14:paraId="0222EA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86BC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24DE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60E4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E81B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CAC8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13E3A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2928BB">
            <w:pPr>
              <w:spacing w:before="0" w:after="0"/>
              <w:ind w:left="135"/>
              <w:jc w:val="left"/>
            </w:pPr>
          </w:p>
        </w:tc>
      </w:tr>
      <w:tr w14:paraId="10031F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9B4D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E65D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3670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DD63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984B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AA560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60A0B6">
            <w:pPr>
              <w:spacing w:before="0" w:after="0"/>
              <w:ind w:left="135"/>
              <w:jc w:val="left"/>
            </w:pPr>
          </w:p>
        </w:tc>
      </w:tr>
      <w:tr w14:paraId="3B312B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CB8E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D411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FD05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D55D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A57A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2A0D2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A8B9D5">
            <w:pPr>
              <w:spacing w:before="0" w:after="0"/>
              <w:ind w:left="135"/>
              <w:jc w:val="left"/>
            </w:pPr>
          </w:p>
        </w:tc>
      </w:tr>
      <w:tr w14:paraId="2054AD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F53B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C89F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52AC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1331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298A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896E5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55799B">
            <w:pPr>
              <w:spacing w:before="0" w:after="0"/>
              <w:ind w:left="135"/>
              <w:jc w:val="left"/>
            </w:pPr>
          </w:p>
        </w:tc>
      </w:tr>
      <w:tr w14:paraId="6836A2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21DA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FFE8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63DD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6433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A9BC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9A44B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85DD6B">
            <w:pPr>
              <w:spacing w:before="0" w:after="0"/>
              <w:ind w:left="135"/>
              <w:jc w:val="left"/>
            </w:pPr>
          </w:p>
        </w:tc>
      </w:tr>
      <w:tr w14:paraId="1A0A96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AB90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29E1C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5664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E2F9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56F9A5">
            <w:pPr>
              <w:jc w:val="left"/>
            </w:pPr>
          </w:p>
        </w:tc>
      </w:tr>
    </w:tbl>
    <w:p w14:paraId="64DA7781">
      <w:pPr>
        <w:sectPr>
          <w:pgSz w:w="16383" w:h="11906" w:orient="landscape"/>
          <w:cols w:space="720" w:num="1"/>
        </w:sectPr>
      </w:pPr>
    </w:p>
    <w:p w14:paraId="6E268AB6">
      <w:pPr>
        <w:sectPr>
          <w:pgSz w:w="16383" w:h="11906" w:orient="landscape"/>
          <w:cols w:space="720" w:num="1"/>
        </w:sectPr>
      </w:pPr>
      <w:bookmarkStart w:id="13" w:name="block-68141541"/>
    </w:p>
    <w:bookmarkEnd w:id="12"/>
    <w:bookmarkEnd w:id="13"/>
    <w:p w14:paraId="2D03AC25">
      <w:pPr>
        <w:spacing w:before="0" w:after="0"/>
        <w:ind w:left="120"/>
        <w:jc w:val="left"/>
      </w:pPr>
      <w:bookmarkStart w:id="14" w:name="block-68141540"/>
      <w:r>
        <w:rPr>
          <w:rFonts w:ascii="Times New Roman" w:hAnsi="Times New Roman"/>
          <w:b/>
          <w:i w:val="0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 w14:paraId="20C8B6CF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4848"/>
        <w:gridCol w:w="1188"/>
        <w:gridCol w:w="1441"/>
        <w:gridCol w:w="1546"/>
        <w:gridCol w:w="1085"/>
        <w:gridCol w:w="1889"/>
      </w:tblGrid>
      <w:tr w14:paraId="51A10E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818E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318A0A24"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B489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4CEF269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E365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BC2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558A919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CF02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113EC74">
            <w:pPr>
              <w:spacing w:before="0" w:after="0"/>
              <w:ind w:left="135"/>
              <w:jc w:val="left"/>
            </w:pPr>
          </w:p>
        </w:tc>
      </w:tr>
      <w:tr w14:paraId="6F986B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D68ED32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B6297E7">
            <w:pPr>
              <w:jc w:val="left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E575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34C0921"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2923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F803FCD"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E63D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FC08413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FDE1EB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B9A6E35">
            <w:pPr>
              <w:jc w:val="left"/>
            </w:pPr>
          </w:p>
        </w:tc>
      </w:tr>
      <w:tr w14:paraId="560895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2083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B8A9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44D7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086D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3582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9881B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B77CEE">
            <w:pPr>
              <w:spacing w:before="0" w:after="0"/>
              <w:ind w:left="135"/>
              <w:jc w:val="left"/>
            </w:pPr>
          </w:p>
        </w:tc>
      </w:tr>
      <w:tr w14:paraId="0A430B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B8A3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C5AD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2DA1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0307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2A38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18D2E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BD7C01">
            <w:pPr>
              <w:spacing w:before="0" w:after="0"/>
              <w:ind w:left="135"/>
              <w:jc w:val="left"/>
            </w:pPr>
          </w:p>
        </w:tc>
      </w:tr>
      <w:tr w14:paraId="375599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76BE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9FE7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6DE9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811F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63D0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D8B9F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7AF159">
            <w:pPr>
              <w:spacing w:before="0" w:after="0"/>
              <w:ind w:left="135"/>
              <w:jc w:val="left"/>
            </w:pPr>
          </w:p>
        </w:tc>
      </w:tr>
      <w:tr w14:paraId="293907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EC0B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70C3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9473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AEEE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A455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1BB60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8A53F7">
            <w:pPr>
              <w:spacing w:before="0" w:after="0"/>
              <w:ind w:left="135"/>
              <w:jc w:val="left"/>
            </w:pPr>
          </w:p>
        </w:tc>
      </w:tr>
      <w:tr w14:paraId="12FC4C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CA90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E5B7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4B7A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F48A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A811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EC21D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13C26E">
            <w:pPr>
              <w:spacing w:before="0" w:after="0"/>
              <w:ind w:left="135"/>
              <w:jc w:val="left"/>
            </w:pPr>
          </w:p>
        </w:tc>
      </w:tr>
      <w:tr w14:paraId="3E3EE9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68BD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4D5A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3E97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C223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F1BC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9ED12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C9A41A">
            <w:pPr>
              <w:spacing w:before="0" w:after="0"/>
              <w:ind w:left="135"/>
              <w:jc w:val="left"/>
            </w:pPr>
          </w:p>
        </w:tc>
      </w:tr>
      <w:tr w14:paraId="5E60D0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4BA9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3258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71CC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A7B0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EC62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67106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8EFD56">
            <w:pPr>
              <w:spacing w:before="0" w:after="0"/>
              <w:ind w:left="135"/>
              <w:jc w:val="left"/>
            </w:pPr>
          </w:p>
        </w:tc>
      </w:tr>
      <w:tr w14:paraId="1CC3CD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1253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C5D1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35A0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F22D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F238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AFA5F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9A99D0">
            <w:pPr>
              <w:spacing w:before="0" w:after="0"/>
              <w:ind w:left="135"/>
              <w:jc w:val="left"/>
            </w:pPr>
          </w:p>
        </w:tc>
      </w:tr>
      <w:tr w14:paraId="043CA3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A5E7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70F4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7183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68EA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5E92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8CB96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6D2021">
            <w:pPr>
              <w:spacing w:before="0" w:after="0"/>
              <w:ind w:left="135"/>
              <w:jc w:val="left"/>
            </w:pPr>
          </w:p>
        </w:tc>
      </w:tr>
      <w:tr w14:paraId="30383B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0E6C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D26E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D91E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5B77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6B7E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36E06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C0FD53">
            <w:pPr>
              <w:spacing w:before="0" w:after="0"/>
              <w:ind w:left="135"/>
              <w:jc w:val="left"/>
            </w:pPr>
          </w:p>
        </w:tc>
      </w:tr>
      <w:tr w14:paraId="403A09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004A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2D62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D806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C4B6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5DD2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E51E3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6322FD">
            <w:pPr>
              <w:spacing w:before="0" w:after="0"/>
              <w:ind w:left="135"/>
              <w:jc w:val="left"/>
            </w:pPr>
          </w:p>
        </w:tc>
      </w:tr>
      <w:tr w14:paraId="61CE26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79F4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B758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B780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D161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F30B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E35B4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A59869">
            <w:pPr>
              <w:spacing w:before="0" w:after="0"/>
              <w:ind w:left="135"/>
              <w:jc w:val="left"/>
            </w:pPr>
          </w:p>
        </w:tc>
      </w:tr>
      <w:tr w14:paraId="3D74F2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CD77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136F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EA04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4445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A7F8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1A2D4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4FB846">
            <w:pPr>
              <w:spacing w:before="0" w:after="0"/>
              <w:ind w:left="135"/>
              <w:jc w:val="left"/>
            </w:pPr>
          </w:p>
        </w:tc>
      </w:tr>
      <w:tr w14:paraId="20DEFF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2C2B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EB84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8316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9158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EABF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4B1AE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8941DB">
            <w:pPr>
              <w:spacing w:before="0" w:after="0"/>
              <w:ind w:left="135"/>
              <w:jc w:val="left"/>
            </w:pPr>
          </w:p>
        </w:tc>
      </w:tr>
      <w:tr w14:paraId="70471C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DA68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8F88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4B51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3DFC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417B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22238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6276DB">
            <w:pPr>
              <w:spacing w:before="0" w:after="0"/>
              <w:ind w:left="135"/>
              <w:jc w:val="left"/>
            </w:pPr>
          </w:p>
        </w:tc>
      </w:tr>
      <w:tr w14:paraId="2C9603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6614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378F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5AEE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FDED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8463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D0F9B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4FC478">
            <w:pPr>
              <w:spacing w:before="0" w:after="0"/>
              <w:ind w:left="135"/>
              <w:jc w:val="left"/>
            </w:pPr>
          </w:p>
        </w:tc>
      </w:tr>
      <w:tr w14:paraId="5A92C6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DDFB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89B1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252C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0347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A66D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49A50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F0B8CF">
            <w:pPr>
              <w:spacing w:before="0" w:after="0"/>
              <w:ind w:left="135"/>
              <w:jc w:val="left"/>
            </w:pPr>
          </w:p>
        </w:tc>
      </w:tr>
      <w:tr w14:paraId="7AA783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1176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E3C6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879E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1372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8414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FF172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998D4D">
            <w:pPr>
              <w:spacing w:before="0" w:after="0"/>
              <w:ind w:left="135"/>
              <w:jc w:val="left"/>
            </w:pPr>
          </w:p>
        </w:tc>
      </w:tr>
      <w:tr w14:paraId="5DDE16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50BC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7F3D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9B67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4678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7819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BBC3D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115583">
            <w:pPr>
              <w:spacing w:before="0" w:after="0"/>
              <w:ind w:left="135"/>
              <w:jc w:val="left"/>
            </w:pPr>
          </w:p>
        </w:tc>
      </w:tr>
      <w:tr w14:paraId="2C9ED8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15B0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D64F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5DC3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1164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4A59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B0FBC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79E7A8">
            <w:pPr>
              <w:spacing w:before="0" w:after="0"/>
              <w:ind w:left="135"/>
              <w:jc w:val="left"/>
            </w:pPr>
          </w:p>
        </w:tc>
      </w:tr>
      <w:tr w14:paraId="482058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339A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65D3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303C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FA9C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A3C2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3DF94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90E25A">
            <w:pPr>
              <w:spacing w:before="0" w:after="0"/>
              <w:ind w:left="135"/>
              <w:jc w:val="left"/>
            </w:pPr>
          </w:p>
        </w:tc>
      </w:tr>
      <w:tr w14:paraId="542EB1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D5E3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52BD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C5C3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AA0A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8C9E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191DC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11F41C">
            <w:pPr>
              <w:spacing w:before="0" w:after="0"/>
              <w:ind w:left="135"/>
              <w:jc w:val="left"/>
            </w:pPr>
          </w:p>
        </w:tc>
      </w:tr>
      <w:tr w14:paraId="7E4A97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4BEC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5443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C71B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7401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4ADC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E2A8D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7D4798">
            <w:pPr>
              <w:spacing w:before="0" w:after="0"/>
              <w:ind w:left="135"/>
              <w:jc w:val="left"/>
            </w:pPr>
          </w:p>
        </w:tc>
      </w:tr>
      <w:tr w14:paraId="735A42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3E93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9147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67AD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5452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A7B6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3FA62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ADD073">
            <w:pPr>
              <w:spacing w:before="0" w:after="0"/>
              <w:ind w:left="135"/>
              <w:jc w:val="left"/>
            </w:pPr>
          </w:p>
        </w:tc>
      </w:tr>
      <w:tr w14:paraId="5226FB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6346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485D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0BD5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5A41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8F1A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01473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E5F497">
            <w:pPr>
              <w:spacing w:before="0" w:after="0"/>
              <w:ind w:left="135"/>
              <w:jc w:val="left"/>
            </w:pPr>
          </w:p>
        </w:tc>
      </w:tr>
      <w:tr w14:paraId="40D0F6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7400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BCFE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6DC1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3370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1841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22A13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C19668">
            <w:pPr>
              <w:spacing w:before="0" w:after="0"/>
              <w:ind w:left="135"/>
              <w:jc w:val="left"/>
            </w:pPr>
          </w:p>
        </w:tc>
      </w:tr>
      <w:tr w14:paraId="74528B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A8DA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8D7C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F4B7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9269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E950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732A1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87E07F">
            <w:pPr>
              <w:spacing w:before="0" w:after="0"/>
              <w:ind w:left="135"/>
              <w:jc w:val="left"/>
            </w:pPr>
          </w:p>
        </w:tc>
      </w:tr>
      <w:tr w14:paraId="198CC7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2725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6E26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1375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9C2B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4530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3DEE5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585BA9">
            <w:pPr>
              <w:spacing w:before="0" w:after="0"/>
              <w:ind w:left="135"/>
              <w:jc w:val="left"/>
            </w:pPr>
          </w:p>
        </w:tc>
      </w:tr>
      <w:tr w14:paraId="27EDCF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573F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041B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E6CA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F8CC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12A7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A7FD1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20606E">
            <w:pPr>
              <w:spacing w:before="0" w:after="0"/>
              <w:ind w:left="135"/>
              <w:jc w:val="left"/>
            </w:pPr>
          </w:p>
        </w:tc>
      </w:tr>
      <w:tr w14:paraId="634DE0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B4D0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79AC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0C23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5337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2874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38D35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4B04E1">
            <w:pPr>
              <w:spacing w:before="0" w:after="0"/>
              <w:ind w:left="135"/>
              <w:jc w:val="left"/>
            </w:pPr>
          </w:p>
        </w:tc>
      </w:tr>
      <w:tr w14:paraId="11B74D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87D0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6ACD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D2C4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2D36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7E2A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BE17A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85F4FE">
            <w:pPr>
              <w:spacing w:before="0" w:after="0"/>
              <w:ind w:left="135"/>
              <w:jc w:val="left"/>
            </w:pPr>
          </w:p>
        </w:tc>
      </w:tr>
      <w:tr w14:paraId="2F5B94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7A15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B507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4D4A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BE94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15A5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288D8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C49EE4">
            <w:pPr>
              <w:spacing w:before="0" w:after="0"/>
              <w:ind w:left="135"/>
              <w:jc w:val="left"/>
            </w:pPr>
          </w:p>
        </w:tc>
      </w:tr>
      <w:tr w14:paraId="054CEB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F493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CCBA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5FB8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EA05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ACDB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C2596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51BB19">
            <w:pPr>
              <w:spacing w:before="0" w:after="0"/>
              <w:ind w:left="135"/>
              <w:jc w:val="left"/>
            </w:pPr>
          </w:p>
        </w:tc>
      </w:tr>
      <w:tr w14:paraId="5C632B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487C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84D1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71DE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E60A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171F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95707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6C5C53">
            <w:pPr>
              <w:spacing w:before="0" w:after="0"/>
              <w:ind w:left="135"/>
              <w:jc w:val="left"/>
            </w:pPr>
          </w:p>
        </w:tc>
      </w:tr>
      <w:tr w14:paraId="551C68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8FA0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A68D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2C65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4889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8388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735A9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3D6A41">
            <w:pPr>
              <w:spacing w:before="0" w:after="0"/>
              <w:ind w:left="135"/>
              <w:jc w:val="left"/>
            </w:pPr>
          </w:p>
        </w:tc>
      </w:tr>
      <w:tr w14:paraId="2B8315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3B71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E6FE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E0B7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CB57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AFD9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FD1D8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71C43C">
            <w:pPr>
              <w:spacing w:before="0" w:after="0"/>
              <w:ind w:left="135"/>
              <w:jc w:val="left"/>
            </w:pPr>
          </w:p>
        </w:tc>
      </w:tr>
      <w:tr w14:paraId="28249D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7F5C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E61F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F5E0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70E1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F937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28683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4F7F5A">
            <w:pPr>
              <w:spacing w:before="0" w:after="0"/>
              <w:ind w:left="135"/>
              <w:jc w:val="left"/>
            </w:pPr>
          </w:p>
        </w:tc>
      </w:tr>
      <w:tr w14:paraId="154F98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8A1C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D146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2310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CC70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56C6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B7CD1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1CAE4C">
            <w:pPr>
              <w:spacing w:before="0" w:after="0"/>
              <w:ind w:left="135"/>
              <w:jc w:val="left"/>
            </w:pPr>
          </w:p>
        </w:tc>
      </w:tr>
      <w:tr w14:paraId="3A3BAD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50BD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AE7B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1513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CF64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F6DA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09903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224256">
            <w:pPr>
              <w:spacing w:before="0" w:after="0"/>
              <w:ind w:left="135"/>
              <w:jc w:val="left"/>
            </w:pPr>
          </w:p>
        </w:tc>
      </w:tr>
      <w:tr w14:paraId="76E2B3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53BC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0060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CE6B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608C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603D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EDB98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ABE6FD">
            <w:pPr>
              <w:spacing w:before="0" w:after="0"/>
              <w:ind w:left="135"/>
              <w:jc w:val="left"/>
            </w:pPr>
          </w:p>
        </w:tc>
      </w:tr>
      <w:tr w14:paraId="6D2FB3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134C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1A00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A0D0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18F0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FEAD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993AE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B42E5D">
            <w:pPr>
              <w:spacing w:before="0" w:after="0"/>
              <w:ind w:left="135"/>
              <w:jc w:val="left"/>
            </w:pPr>
          </w:p>
        </w:tc>
      </w:tr>
      <w:tr w14:paraId="555E29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F0C8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A93E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7A56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5B48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1BDB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72ACB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01E6CA">
            <w:pPr>
              <w:spacing w:before="0" w:after="0"/>
              <w:ind w:left="135"/>
              <w:jc w:val="left"/>
            </w:pPr>
          </w:p>
        </w:tc>
      </w:tr>
      <w:tr w14:paraId="3B67B3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0BD8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80B7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14B1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E33B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F934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CEAFF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F94FC0">
            <w:pPr>
              <w:spacing w:before="0" w:after="0"/>
              <w:ind w:left="135"/>
              <w:jc w:val="left"/>
            </w:pPr>
          </w:p>
        </w:tc>
      </w:tr>
      <w:tr w14:paraId="3C926B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3CA7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BA57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B457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F3FA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5E41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66D4A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50EAB7">
            <w:pPr>
              <w:spacing w:before="0" w:after="0"/>
              <w:ind w:left="135"/>
              <w:jc w:val="left"/>
            </w:pPr>
          </w:p>
        </w:tc>
      </w:tr>
      <w:tr w14:paraId="54E827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B9F1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FAFA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C49C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09BA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C845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8B44F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68689A">
            <w:pPr>
              <w:spacing w:before="0" w:after="0"/>
              <w:ind w:left="135"/>
              <w:jc w:val="left"/>
            </w:pPr>
          </w:p>
        </w:tc>
      </w:tr>
      <w:tr w14:paraId="31BC15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7755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17C7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1BAA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8E6F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61B6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FE6B5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4283D3">
            <w:pPr>
              <w:spacing w:before="0" w:after="0"/>
              <w:ind w:left="135"/>
              <w:jc w:val="left"/>
            </w:pPr>
          </w:p>
        </w:tc>
      </w:tr>
      <w:tr w14:paraId="5DFA5C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EADD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8EBA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99FE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36F7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E6DC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C2C35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71A01C">
            <w:pPr>
              <w:spacing w:before="0" w:after="0"/>
              <w:ind w:left="135"/>
              <w:jc w:val="left"/>
            </w:pPr>
          </w:p>
        </w:tc>
      </w:tr>
      <w:tr w14:paraId="18D8C1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50D1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0EDE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EBAB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15D3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6ED1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58FB2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B4F2ED">
            <w:pPr>
              <w:spacing w:before="0" w:after="0"/>
              <w:ind w:left="135"/>
              <w:jc w:val="left"/>
            </w:pPr>
          </w:p>
        </w:tc>
      </w:tr>
      <w:tr w14:paraId="7D4347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F475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A330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665E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78CA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A5BF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0A04D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62ECE4">
            <w:pPr>
              <w:spacing w:before="0" w:after="0"/>
              <w:ind w:left="135"/>
              <w:jc w:val="left"/>
            </w:pPr>
          </w:p>
        </w:tc>
      </w:tr>
      <w:tr w14:paraId="2E290C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DC34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DAB9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8753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3F69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CCBA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F6207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F6998E">
            <w:pPr>
              <w:spacing w:before="0" w:after="0"/>
              <w:ind w:left="135"/>
              <w:jc w:val="left"/>
            </w:pPr>
          </w:p>
        </w:tc>
      </w:tr>
      <w:tr w14:paraId="238CBD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4735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24A0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10DC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F0B3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9419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2A986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5A3DE3">
            <w:pPr>
              <w:spacing w:before="0" w:after="0"/>
              <w:ind w:left="135"/>
              <w:jc w:val="left"/>
            </w:pPr>
          </w:p>
        </w:tc>
      </w:tr>
      <w:tr w14:paraId="6BCC91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2C72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CB33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9B70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9FDA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5C76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2EC85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8ADD7B">
            <w:pPr>
              <w:spacing w:before="0" w:after="0"/>
              <w:ind w:left="135"/>
              <w:jc w:val="left"/>
            </w:pPr>
          </w:p>
        </w:tc>
      </w:tr>
      <w:tr w14:paraId="362592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C7A7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08DB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2BDB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FF0E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0D87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AFC70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B0C826">
            <w:pPr>
              <w:spacing w:before="0" w:after="0"/>
              <w:ind w:left="135"/>
              <w:jc w:val="left"/>
            </w:pPr>
          </w:p>
        </w:tc>
      </w:tr>
      <w:tr w14:paraId="288179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1FEA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1C15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1AF6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E455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7E39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FE414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77C888">
            <w:pPr>
              <w:spacing w:before="0" w:after="0"/>
              <w:ind w:left="135"/>
              <w:jc w:val="left"/>
            </w:pPr>
          </w:p>
        </w:tc>
      </w:tr>
      <w:tr w14:paraId="398E3E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4504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CF5F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37C9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3D97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989F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90574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DD6016">
            <w:pPr>
              <w:spacing w:before="0" w:after="0"/>
              <w:ind w:left="135"/>
              <w:jc w:val="left"/>
            </w:pPr>
          </w:p>
        </w:tc>
      </w:tr>
      <w:tr w14:paraId="252885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424C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33FF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EE20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AF66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D064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B45EF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B4FF66">
            <w:pPr>
              <w:spacing w:before="0" w:after="0"/>
              <w:ind w:left="135"/>
              <w:jc w:val="left"/>
            </w:pPr>
          </w:p>
        </w:tc>
      </w:tr>
      <w:tr w14:paraId="5B7FAD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F7A0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BFA7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D304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2C80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3CA4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62835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C45848">
            <w:pPr>
              <w:spacing w:before="0" w:after="0"/>
              <w:ind w:left="135"/>
              <w:jc w:val="left"/>
            </w:pPr>
          </w:p>
        </w:tc>
      </w:tr>
      <w:tr w14:paraId="13F63C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EB97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9802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10EA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644D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9F8D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D7D27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869CA4">
            <w:pPr>
              <w:spacing w:before="0" w:after="0"/>
              <w:ind w:left="135"/>
              <w:jc w:val="left"/>
            </w:pPr>
          </w:p>
        </w:tc>
      </w:tr>
      <w:tr w14:paraId="4E2BEA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35ED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3493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9CC8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D0FF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3A7B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E02CB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C44CB3">
            <w:pPr>
              <w:spacing w:before="0" w:after="0"/>
              <w:ind w:left="135"/>
              <w:jc w:val="left"/>
            </w:pPr>
          </w:p>
        </w:tc>
      </w:tr>
      <w:tr w14:paraId="7F4844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059A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C3CC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E7B2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8F60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62B5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1D248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C22349">
            <w:pPr>
              <w:spacing w:before="0" w:after="0"/>
              <w:ind w:left="135"/>
              <w:jc w:val="left"/>
            </w:pPr>
          </w:p>
        </w:tc>
      </w:tr>
      <w:tr w14:paraId="206D27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E1E0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C5F1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294C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2198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9DB6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F01A7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C0360A">
            <w:pPr>
              <w:spacing w:before="0" w:after="0"/>
              <w:ind w:left="135"/>
              <w:jc w:val="left"/>
            </w:pPr>
          </w:p>
        </w:tc>
      </w:tr>
      <w:tr w14:paraId="7440A9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9BA0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A166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648A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47F7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331B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C27D5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4074DF">
            <w:pPr>
              <w:spacing w:before="0" w:after="0"/>
              <w:ind w:left="135"/>
              <w:jc w:val="left"/>
            </w:pPr>
          </w:p>
        </w:tc>
      </w:tr>
      <w:tr w14:paraId="669839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A0E3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90CA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CF06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BD8C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3A47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10990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E321CD">
            <w:pPr>
              <w:spacing w:before="0" w:after="0"/>
              <w:ind w:left="135"/>
              <w:jc w:val="left"/>
            </w:pPr>
          </w:p>
        </w:tc>
      </w:tr>
      <w:tr w14:paraId="2A8FEF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3968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DD11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7C6C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909B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B142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535E5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34A937">
            <w:pPr>
              <w:spacing w:before="0" w:after="0"/>
              <w:ind w:left="135"/>
              <w:jc w:val="left"/>
            </w:pPr>
          </w:p>
        </w:tc>
      </w:tr>
      <w:tr w14:paraId="3E4D55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1BB9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5B20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440B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CC1C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78ED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CDEC1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0E33B7">
            <w:pPr>
              <w:spacing w:before="0" w:after="0"/>
              <w:ind w:left="135"/>
              <w:jc w:val="left"/>
            </w:pPr>
          </w:p>
        </w:tc>
      </w:tr>
      <w:tr w14:paraId="3F1465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866E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EAC4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89CD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A933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ACE9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DAFB5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1D765E">
            <w:pPr>
              <w:spacing w:before="0" w:after="0"/>
              <w:ind w:left="135"/>
              <w:jc w:val="left"/>
            </w:pPr>
          </w:p>
        </w:tc>
      </w:tr>
      <w:tr w14:paraId="269BAE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60A9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0C5E9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5209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B4EF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E2AD57">
            <w:pPr>
              <w:jc w:val="left"/>
            </w:pPr>
          </w:p>
        </w:tc>
      </w:tr>
    </w:tbl>
    <w:p w14:paraId="0C647D4A">
      <w:pPr>
        <w:sectPr>
          <w:pgSz w:w="16383" w:h="11906" w:orient="landscape"/>
          <w:cols w:space="720" w:num="1"/>
        </w:sectPr>
      </w:pPr>
    </w:p>
    <w:p w14:paraId="312A76F2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4848"/>
        <w:gridCol w:w="1188"/>
        <w:gridCol w:w="1441"/>
        <w:gridCol w:w="1546"/>
        <w:gridCol w:w="1085"/>
        <w:gridCol w:w="1889"/>
      </w:tblGrid>
      <w:tr w14:paraId="5A98BA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59FD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ACC2C7E"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080F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1433A4B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FA55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8E9F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0AA60EA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C11B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AD23426">
            <w:pPr>
              <w:spacing w:before="0" w:after="0"/>
              <w:ind w:left="135"/>
              <w:jc w:val="left"/>
            </w:pPr>
          </w:p>
        </w:tc>
      </w:tr>
      <w:tr w14:paraId="45CB3E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4A6C4CB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DD82B7F">
            <w:pPr>
              <w:jc w:val="left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3C5A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CF87C9D"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63DC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E97FFDB"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AF38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2969CFF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1242D8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FB31C46">
            <w:pPr>
              <w:jc w:val="left"/>
            </w:pPr>
          </w:p>
        </w:tc>
      </w:tr>
      <w:tr w14:paraId="33369D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D0BC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7984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8BC2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257A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C345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0B15E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40E6AE">
            <w:pPr>
              <w:spacing w:before="0" w:after="0"/>
              <w:ind w:left="135"/>
              <w:jc w:val="left"/>
            </w:pPr>
          </w:p>
        </w:tc>
      </w:tr>
      <w:tr w14:paraId="7D4062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D146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7B83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8551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11DB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7995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8E243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486C12">
            <w:pPr>
              <w:spacing w:before="0" w:after="0"/>
              <w:ind w:left="135"/>
              <w:jc w:val="left"/>
            </w:pPr>
          </w:p>
        </w:tc>
      </w:tr>
      <w:tr w14:paraId="39F50B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9E81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70F8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9EDF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D652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B52E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BD427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DEAF5B">
            <w:pPr>
              <w:spacing w:before="0" w:after="0"/>
              <w:ind w:left="135"/>
              <w:jc w:val="left"/>
            </w:pPr>
          </w:p>
        </w:tc>
      </w:tr>
      <w:tr w14:paraId="446486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D029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B876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9FD9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F94E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C647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947BB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49BBD8">
            <w:pPr>
              <w:spacing w:before="0" w:after="0"/>
              <w:ind w:left="135"/>
              <w:jc w:val="left"/>
            </w:pPr>
          </w:p>
        </w:tc>
      </w:tr>
      <w:tr w14:paraId="506853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39BB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01E6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8963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8AB3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FC54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502EE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B8BAA2">
            <w:pPr>
              <w:spacing w:before="0" w:after="0"/>
              <w:ind w:left="135"/>
              <w:jc w:val="left"/>
            </w:pPr>
          </w:p>
        </w:tc>
      </w:tr>
      <w:tr w14:paraId="7503C3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DC44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7555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418A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CCC5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7EF8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B42A5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CEC6E7">
            <w:pPr>
              <w:spacing w:before="0" w:after="0"/>
              <w:ind w:left="135"/>
              <w:jc w:val="left"/>
            </w:pPr>
          </w:p>
        </w:tc>
      </w:tr>
      <w:tr w14:paraId="4A694C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A09B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D19C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7329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862A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E107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A2FF6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DB2C93">
            <w:pPr>
              <w:spacing w:before="0" w:after="0"/>
              <w:ind w:left="135"/>
              <w:jc w:val="left"/>
            </w:pPr>
          </w:p>
        </w:tc>
      </w:tr>
      <w:tr w14:paraId="522FEE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4769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7BD0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2CE1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48E2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F472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39D89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B0DBD0">
            <w:pPr>
              <w:spacing w:before="0" w:after="0"/>
              <w:ind w:left="135"/>
              <w:jc w:val="left"/>
            </w:pPr>
          </w:p>
        </w:tc>
      </w:tr>
      <w:tr w14:paraId="70B802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F23C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5B71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81A1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6E55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8566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1B497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F930BC">
            <w:pPr>
              <w:spacing w:before="0" w:after="0"/>
              <w:ind w:left="135"/>
              <w:jc w:val="left"/>
            </w:pPr>
          </w:p>
        </w:tc>
      </w:tr>
      <w:tr w14:paraId="7B9BB7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5C48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F032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823E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60BC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DE05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6D8C5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B8924F">
            <w:pPr>
              <w:spacing w:before="0" w:after="0"/>
              <w:ind w:left="135"/>
              <w:jc w:val="left"/>
            </w:pPr>
          </w:p>
        </w:tc>
      </w:tr>
      <w:tr w14:paraId="070760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09B9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3E4A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DFB6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C8D0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FB58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DB3EC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C55D21">
            <w:pPr>
              <w:spacing w:before="0" w:after="0"/>
              <w:ind w:left="135"/>
              <w:jc w:val="left"/>
            </w:pPr>
          </w:p>
        </w:tc>
      </w:tr>
      <w:tr w14:paraId="6EFE6D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84FE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EF68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70D3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8456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EA89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53B90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2FCE22">
            <w:pPr>
              <w:spacing w:before="0" w:after="0"/>
              <w:ind w:left="135"/>
              <w:jc w:val="left"/>
            </w:pPr>
          </w:p>
        </w:tc>
      </w:tr>
      <w:tr w14:paraId="3DEC94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7BEA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3358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31A9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8639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66D9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C3500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6C10E4">
            <w:pPr>
              <w:spacing w:before="0" w:after="0"/>
              <w:ind w:left="135"/>
              <w:jc w:val="left"/>
            </w:pPr>
          </w:p>
        </w:tc>
      </w:tr>
      <w:tr w14:paraId="667A92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4005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ECB9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ECC3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336D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C456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C7FE2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B74FE7">
            <w:pPr>
              <w:spacing w:before="0" w:after="0"/>
              <w:ind w:left="135"/>
              <w:jc w:val="left"/>
            </w:pPr>
          </w:p>
        </w:tc>
      </w:tr>
      <w:tr w14:paraId="534868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C000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C8C3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7D46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7E81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ECCC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DED74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2A5595">
            <w:pPr>
              <w:spacing w:before="0" w:after="0"/>
              <w:ind w:left="135"/>
              <w:jc w:val="left"/>
            </w:pPr>
          </w:p>
        </w:tc>
      </w:tr>
      <w:tr w14:paraId="79978C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2E2A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C5F0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1EE8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481B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2E6E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D33BB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EA1BCC">
            <w:pPr>
              <w:spacing w:before="0" w:after="0"/>
              <w:ind w:left="135"/>
              <w:jc w:val="left"/>
            </w:pPr>
          </w:p>
        </w:tc>
      </w:tr>
      <w:tr w14:paraId="625BAC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B3F6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AB5B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3044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4965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F4C6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019DB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06EBBB">
            <w:pPr>
              <w:spacing w:before="0" w:after="0"/>
              <w:ind w:left="135"/>
              <w:jc w:val="left"/>
            </w:pPr>
          </w:p>
        </w:tc>
      </w:tr>
      <w:tr w14:paraId="4B1016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B646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A069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687F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265F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7621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1530C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A76C96">
            <w:pPr>
              <w:spacing w:before="0" w:after="0"/>
              <w:ind w:left="135"/>
              <w:jc w:val="left"/>
            </w:pPr>
          </w:p>
        </w:tc>
      </w:tr>
      <w:tr w14:paraId="45FF52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F1B6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2ED3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4036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AB79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4532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9839D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61C585">
            <w:pPr>
              <w:spacing w:before="0" w:after="0"/>
              <w:ind w:left="135"/>
              <w:jc w:val="left"/>
            </w:pPr>
          </w:p>
        </w:tc>
      </w:tr>
      <w:tr w14:paraId="6500FB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4E30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5623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40F7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CDF2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2A0B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003DB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3AAD74">
            <w:pPr>
              <w:spacing w:before="0" w:after="0"/>
              <w:ind w:left="135"/>
              <w:jc w:val="left"/>
            </w:pPr>
          </w:p>
        </w:tc>
      </w:tr>
      <w:tr w14:paraId="6C1981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FACB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3341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9A2B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B652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1D0D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925EF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DE217B">
            <w:pPr>
              <w:spacing w:before="0" w:after="0"/>
              <w:ind w:left="135"/>
              <w:jc w:val="left"/>
            </w:pPr>
          </w:p>
        </w:tc>
      </w:tr>
      <w:tr w14:paraId="6E14E5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2484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6936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C1EF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6D6F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2E0D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C1F6A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7EB075">
            <w:pPr>
              <w:spacing w:before="0" w:after="0"/>
              <w:ind w:left="135"/>
              <w:jc w:val="left"/>
            </w:pPr>
          </w:p>
        </w:tc>
      </w:tr>
      <w:tr w14:paraId="1CA734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0E79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2382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86BF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E564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7E2C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B49E5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4E32E6">
            <w:pPr>
              <w:spacing w:before="0" w:after="0"/>
              <w:ind w:left="135"/>
              <w:jc w:val="left"/>
            </w:pPr>
          </w:p>
        </w:tc>
      </w:tr>
      <w:tr w14:paraId="202A64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4C5F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1FCF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81DB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C4E5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0804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10F6C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E20B41">
            <w:pPr>
              <w:spacing w:before="0" w:after="0"/>
              <w:ind w:left="135"/>
              <w:jc w:val="left"/>
            </w:pPr>
          </w:p>
        </w:tc>
      </w:tr>
      <w:tr w14:paraId="46D515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5E89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D621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4880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063D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A075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5FE3A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BF5F64">
            <w:pPr>
              <w:spacing w:before="0" w:after="0"/>
              <w:ind w:left="135"/>
              <w:jc w:val="left"/>
            </w:pPr>
          </w:p>
        </w:tc>
      </w:tr>
      <w:tr w14:paraId="73A051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4850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9915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5E8C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DDC5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25F1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B6B35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39EBD3">
            <w:pPr>
              <w:spacing w:before="0" w:after="0"/>
              <w:ind w:left="135"/>
              <w:jc w:val="left"/>
            </w:pPr>
          </w:p>
        </w:tc>
      </w:tr>
      <w:tr w14:paraId="7E5F46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99C9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2BD6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5975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1BF4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D16A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3918E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A8D779">
            <w:pPr>
              <w:spacing w:before="0" w:after="0"/>
              <w:ind w:left="135"/>
              <w:jc w:val="left"/>
            </w:pPr>
          </w:p>
        </w:tc>
      </w:tr>
      <w:tr w14:paraId="1B809B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5C6D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32EF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8A4B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62B2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0AA9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08DBE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E52F3B">
            <w:pPr>
              <w:spacing w:before="0" w:after="0"/>
              <w:ind w:left="135"/>
              <w:jc w:val="left"/>
            </w:pPr>
          </w:p>
        </w:tc>
      </w:tr>
      <w:tr w14:paraId="66483A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A5D2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D179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5A7E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5AEF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05E4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3E9EB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0C6CA5">
            <w:pPr>
              <w:spacing w:before="0" w:after="0"/>
              <w:ind w:left="135"/>
              <w:jc w:val="left"/>
            </w:pPr>
          </w:p>
        </w:tc>
      </w:tr>
      <w:tr w14:paraId="1BFD90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9E3F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0436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1359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9C25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463C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FE860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7B3791">
            <w:pPr>
              <w:spacing w:before="0" w:after="0"/>
              <w:ind w:left="135"/>
              <w:jc w:val="left"/>
            </w:pPr>
          </w:p>
        </w:tc>
      </w:tr>
      <w:tr w14:paraId="46C34D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4AB3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EFC7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81D0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6181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FF4E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B13B9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2FA4E9">
            <w:pPr>
              <w:spacing w:before="0" w:after="0"/>
              <w:ind w:left="135"/>
              <w:jc w:val="left"/>
            </w:pPr>
          </w:p>
        </w:tc>
      </w:tr>
      <w:tr w14:paraId="44DF8B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4EF6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1F6F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FFDB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DD56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966E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FB08D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4F9579">
            <w:pPr>
              <w:spacing w:before="0" w:after="0"/>
              <w:ind w:left="135"/>
              <w:jc w:val="left"/>
            </w:pPr>
          </w:p>
        </w:tc>
      </w:tr>
      <w:tr w14:paraId="3CC0A1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4A27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4B48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CA0C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C4FA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B299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3DB9E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18777E">
            <w:pPr>
              <w:spacing w:before="0" w:after="0"/>
              <w:ind w:left="135"/>
              <w:jc w:val="left"/>
            </w:pPr>
          </w:p>
        </w:tc>
      </w:tr>
      <w:tr w14:paraId="46D28F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1475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667D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26D3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0DF8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8516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3C3A5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5E5FD4">
            <w:pPr>
              <w:spacing w:before="0" w:after="0"/>
              <w:ind w:left="135"/>
              <w:jc w:val="left"/>
            </w:pPr>
          </w:p>
        </w:tc>
      </w:tr>
      <w:tr w14:paraId="00A36E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96FC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4055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A1A1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08FD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AFD5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3DD55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3E786C">
            <w:pPr>
              <w:spacing w:before="0" w:after="0"/>
              <w:ind w:left="135"/>
              <w:jc w:val="left"/>
            </w:pPr>
          </w:p>
        </w:tc>
      </w:tr>
      <w:tr w14:paraId="692649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B481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4BFC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940A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597E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E213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544C9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FAA228">
            <w:pPr>
              <w:spacing w:before="0" w:after="0"/>
              <w:ind w:left="135"/>
              <w:jc w:val="left"/>
            </w:pPr>
          </w:p>
        </w:tc>
      </w:tr>
      <w:tr w14:paraId="00CB01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BE8E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609E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2DB7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763B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7F8C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9ED44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F49BA8">
            <w:pPr>
              <w:spacing w:before="0" w:after="0"/>
              <w:ind w:left="135"/>
              <w:jc w:val="left"/>
            </w:pPr>
          </w:p>
        </w:tc>
      </w:tr>
      <w:tr w14:paraId="6644E3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E1BD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5533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814F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552F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39F9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6557F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9E8084">
            <w:pPr>
              <w:spacing w:before="0" w:after="0"/>
              <w:ind w:left="135"/>
              <w:jc w:val="left"/>
            </w:pPr>
          </w:p>
        </w:tc>
      </w:tr>
      <w:tr w14:paraId="4D565D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1CD4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1DCD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522F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48B3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BB61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4FD9D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5AE667">
            <w:pPr>
              <w:spacing w:before="0" w:after="0"/>
              <w:ind w:left="135"/>
              <w:jc w:val="left"/>
            </w:pPr>
          </w:p>
        </w:tc>
      </w:tr>
      <w:tr w14:paraId="6B9C6F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756D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9C71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C0F5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D096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67B0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D5A11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2BEF47">
            <w:pPr>
              <w:spacing w:before="0" w:after="0"/>
              <w:ind w:left="135"/>
              <w:jc w:val="left"/>
            </w:pPr>
          </w:p>
        </w:tc>
      </w:tr>
      <w:tr w14:paraId="7FBA6C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7520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91A2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2D5B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0DD9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ABE3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B32D8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88A1A0">
            <w:pPr>
              <w:spacing w:before="0" w:after="0"/>
              <w:ind w:left="135"/>
              <w:jc w:val="left"/>
            </w:pPr>
          </w:p>
        </w:tc>
      </w:tr>
      <w:tr w14:paraId="7BB70A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1CBB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14F9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A11E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1164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CA08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4FA4B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9EFAD3">
            <w:pPr>
              <w:spacing w:before="0" w:after="0"/>
              <w:ind w:left="135"/>
              <w:jc w:val="left"/>
            </w:pPr>
          </w:p>
        </w:tc>
      </w:tr>
      <w:tr w14:paraId="1B0BB1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FA9A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B3F2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FE4A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D10B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A264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CBF88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B610D2">
            <w:pPr>
              <w:spacing w:before="0" w:after="0"/>
              <w:ind w:left="135"/>
              <w:jc w:val="left"/>
            </w:pPr>
          </w:p>
        </w:tc>
      </w:tr>
      <w:tr w14:paraId="66C42B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BE54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6825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A3F1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0AB8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58BB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9F47A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E29FE3">
            <w:pPr>
              <w:spacing w:before="0" w:after="0"/>
              <w:ind w:left="135"/>
              <w:jc w:val="left"/>
            </w:pPr>
          </w:p>
        </w:tc>
      </w:tr>
      <w:tr w14:paraId="23FCD7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9518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A32E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FFE4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D080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C757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FEFD1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0D6BB5">
            <w:pPr>
              <w:spacing w:before="0" w:after="0"/>
              <w:ind w:left="135"/>
              <w:jc w:val="left"/>
            </w:pPr>
          </w:p>
        </w:tc>
      </w:tr>
      <w:tr w14:paraId="0286E4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2481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C4DB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056D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A241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1927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D424C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00D133">
            <w:pPr>
              <w:spacing w:before="0" w:after="0"/>
              <w:ind w:left="135"/>
              <w:jc w:val="left"/>
            </w:pPr>
          </w:p>
        </w:tc>
      </w:tr>
      <w:tr w14:paraId="7874E3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1040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EEC7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A285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7A36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CB12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6DF2E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83CD9B">
            <w:pPr>
              <w:spacing w:before="0" w:after="0"/>
              <w:ind w:left="135"/>
              <w:jc w:val="left"/>
            </w:pPr>
          </w:p>
        </w:tc>
      </w:tr>
      <w:tr w14:paraId="5EE681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CAAD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04A7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AC8F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F5E3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A8B6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1475A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25578A">
            <w:pPr>
              <w:spacing w:before="0" w:after="0"/>
              <w:ind w:left="135"/>
              <w:jc w:val="left"/>
            </w:pPr>
          </w:p>
        </w:tc>
      </w:tr>
      <w:tr w14:paraId="396784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303E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4974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2AE3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4E5B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56E9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C4E84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331E66">
            <w:pPr>
              <w:spacing w:before="0" w:after="0"/>
              <w:ind w:left="135"/>
              <w:jc w:val="left"/>
            </w:pPr>
          </w:p>
        </w:tc>
      </w:tr>
      <w:tr w14:paraId="72CF6F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C81F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9958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A405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241A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A9AE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6A9D6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909602">
            <w:pPr>
              <w:spacing w:before="0" w:after="0"/>
              <w:ind w:left="135"/>
              <w:jc w:val="left"/>
            </w:pPr>
          </w:p>
        </w:tc>
      </w:tr>
      <w:tr w14:paraId="1FE7E4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3983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1D0B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CB91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25C0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DD7C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4D395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2FBE67">
            <w:pPr>
              <w:spacing w:before="0" w:after="0"/>
              <w:ind w:left="135"/>
              <w:jc w:val="left"/>
            </w:pPr>
          </w:p>
        </w:tc>
      </w:tr>
      <w:tr w14:paraId="53EDAD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ACFB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53C7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BB82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E059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F9C3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3DA7D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793D95">
            <w:pPr>
              <w:spacing w:before="0" w:after="0"/>
              <w:ind w:left="135"/>
              <w:jc w:val="left"/>
            </w:pPr>
          </w:p>
        </w:tc>
      </w:tr>
      <w:tr w14:paraId="323D27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5073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3D04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8250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560A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FCEA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6290E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747499">
            <w:pPr>
              <w:spacing w:before="0" w:after="0"/>
              <w:ind w:left="135"/>
              <w:jc w:val="left"/>
            </w:pPr>
          </w:p>
        </w:tc>
      </w:tr>
      <w:tr w14:paraId="23DE74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1C8B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E951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7E22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E446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CF64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D52FA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E39BA1">
            <w:pPr>
              <w:spacing w:before="0" w:after="0"/>
              <w:ind w:left="135"/>
              <w:jc w:val="left"/>
            </w:pPr>
          </w:p>
        </w:tc>
      </w:tr>
      <w:tr w14:paraId="36C0F2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5FBE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E9DC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8C98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C3B9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247B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0A27A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FA539B">
            <w:pPr>
              <w:spacing w:before="0" w:after="0"/>
              <w:ind w:left="135"/>
              <w:jc w:val="left"/>
            </w:pPr>
          </w:p>
        </w:tc>
      </w:tr>
      <w:tr w14:paraId="79AE29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6A77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B0B1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4758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2035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1F1A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C3404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03CCCD">
            <w:pPr>
              <w:spacing w:before="0" w:after="0"/>
              <w:ind w:left="135"/>
              <w:jc w:val="left"/>
            </w:pPr>
          </w:p>
        </w:tc>
      </w:tr>
      <w:tr w14:paraId="4C333D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1765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211A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1DB8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6775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1984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E20FF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708596">
            <w:pPr>
              <w:spacing w:before="0" w:after="0"/>
              <w:ind w:left="135"/>
              <w:jc w:val="left"/>
            </w:pPr>
          </w:p>
        </w:tc>
      </w:tr>
      <w:tr w14:paraId="7C4053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D28D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4055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CA9E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BCBC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77C0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5FE35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4B0887">
            <w:pPr>
              <w:spacing w:before="0" w:after="0"/>
              <w:ind w:left="135"/>
              <w:jc w:val="left"/>
            </w:pPr>
          </w:p>
        </w:tc>
      </w:tr>
      <w:tr w14:paraId="084E09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92C9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458D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FE35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32CD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1E9A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5084B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052B73">
            <w:pPr>
              <w:spacing w:before="0" w:after="0"/>
              <w:ind w:left="135"/>
              <w:jc w:val="left"/>
            </w:pPr>
          </w:p>
        </w:tc>
      </w:tr>
      <w:tr w14:paraId="66BB45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480C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F958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5DFF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130B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CCB5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E09D8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7C4643">
            <w:pPr>
              <w:spacing w:before="0" w:after="0"/>
              <w:ind w:left="135"/>
              <w:jc w:val="left"/>
            </w:pPr>
          </w:p>
        </w:tc>
      </w:tr>
      <w:tr w14:paraId="137361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683B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EFB0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2110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48B7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BFD5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E3EF7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5A8C64">
            <w:pPr>
              <w:spacing w:before="0" w:after="0"/>
              <w:ind w:left="135"/>
              <w:jc w:val="left"/>
            </w:pPr>
          </w:p>
        </w:tc>
      </w:tr>
      <w:tr w14:paraId="6EA392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34E0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1610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8097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0832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9C2D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854C1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6BBB63">
            <w:pPr>
              <w:spacing w:before="0" w:after="0"/>
              <w:ind w:left="135"/>
              <w:jc w:val="left"/>
            </w:pPr>
          </w:p>
        </w:tc>
      </w:tr>
      <w:tr w14:paraId="4899EB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1E52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0607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A63A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BC53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1DA6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B6718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114D06">
            <w:pPr>
              <w:spacing w:before="0" w:after="0"/>
              <w:ind w:left="135"/>
              <w:jc w:val="left"/>
            </w:pPr>
          </w:p>
        </w:tc>
      </w:tr>
      <w:tr w14:paraId="6E59F8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D543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4A9B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A463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CB0F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7F1C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D973B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980003">
            <w:pPr>
              <w:spacing w:before="0" w:after="0"/>
              <w:ind w:left="135"/>
              <w:jc w:val="left"/>
            </w:pPr>
          </w:p>
        </w:tc>
      </w:tr>
      <w:tr w14:paraId="3C745A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9CD8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70FB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BB9D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A179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5CA1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10B8E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6965B1">
            <w:pPr>
              <w:spacing w:before="0" w:after="0"/>
              <w:ind w:left="135"/>
              <w:jc w:val="left"/>
            </w:pPr>
          </w:p>
        </w:tc>
      </w:tr>
      <w:tr w14:paraId="107E49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C7C2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C332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C335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CFB6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EB83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98019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6BC749">
            <w:pPr>
              <w:spacing w:before="0" w:after="0"/>
              <w:ind w:left="135"/>
              <w:jc w:val="left"/>
            </w:pPr>
          </w:p>
        </w:tc>
      </w:tr>
      <w:tr w14:paraId="1D8498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36C8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3450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FA94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2F16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FE8A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B7AFB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C03BAD">
            <w:pPr>
              <w:spacing w:before="0" w:after="0"/>
              <w:ind w:left="135"/>
              <w:jc w:val="left"/>
            </w:pPr>
          </w:p>
        </w:tc>
      </w:tr>
      <w:tr w14:paraId="67152C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048C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4E9F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4E80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676A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5916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5DB3C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534D44">
            <w:pPr>
              <w:spacing w:before="0" w:after="0"/>
              <w:ind w:left="135"/>
              <w:jc w:val="left"/>
            </w:pPr>
          </w:p>
        </w:tc>
      </w:tr>
      <w:tr w14:paraId="1EFFBD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E9EE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9C6F6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1EAB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DC31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6CDC25">
            <w:pPr>
              <w:jc w:val="left"/>
            </w:pPr>
          </w:p>
        </w:tc>
      </w:tr>
    </w:tbl>
    <w:p w14:paraId="48D4C7E6">
      <w:pPr>
        <w:sectPr>
          <w:pgSz w:w="16383" w:h="11906" w:orient="landscape"/>
          <w:cols w:space="720" w:num="1"/>
        </w:sectPr>
      </w:pPr>
    </w:p>
    <w:p w14:paraId="21A4CCAB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4478"/>
        <w:gridCol w:w="1110"/>
        <w:gridCol w:w="1315"/>
        <w:gridCol w:w="1406"/>
        <w:gridCol w:w="990"/>
        <w:gridCol w:w="2847"/>
      </w:tblGrid>
      <w:tr w14:paraId="44A74C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8FA7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5459BC2"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80C6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38420F6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B6C9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6B7C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20C09E4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21D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9D402CC">
            <w:pPr>
              <w:spacing w:before="0" w:after="0"/>
              <w:ind w:left="135"/>
              <w:jc w:val="left"/>
            </w:pPr>
          </w:p>
        </w:tc>
      </w:tr>
      <w:tr w14:paraId="59BD1B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527E1E4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372D173">
            <w:pPr>
              <w:jc w:val="left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50DD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E61A1A8"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70CB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5FEAD75"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7B66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9C679F8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BC2F891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B37B231">
            <w:pPr>
              <w:jc w:val="left"/>
            </w:pPr>
          </w:p>
        </w:tc>
      </w:tr>
      <w:tr w14:paraId="16B6C6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22F5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33EE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B5B8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9D4F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AB64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322DF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13E7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"https://m.edsoo.ru/f841330e"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https://m.edsoo.ru/f841330e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"https://m.edsoo.ru/f841254e"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https://m.edsoo.ru/f841254e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5EAD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A764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D3FB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– Российская Федерация.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40A1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D184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736D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B63A0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4FE0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"https://m.edsoo.ru/f84123aa"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https://m.edsoo.ru/f84123aa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2EC0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D581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64BB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0E12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37AC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4D0F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88A13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E25E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"https://m.edsoo.ru/f8412d5a"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https://m.edsoo.ru/f8412d5a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B54A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6A5E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08E1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35AF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3A7B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5812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E0993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85E2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"https://m.edsoo.ru/f84140ba"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https://m.edsoo.ru/f84140ba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AA32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ED79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3B14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2E17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B32D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55EC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95EED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A554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"https://m.edsoo.ru/f841427c"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https://m.edsoo.ru/f841427c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557B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EE86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DCF8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630C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4AB6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4D46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DC7F8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CF9C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"https://m.edsoo.ru/f84134bc"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https://m.edsoo.ru/f84134bc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0A86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6A47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F942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F623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E7DD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C346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01436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521F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"https://m.edsoo.ru/f841380e"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https://m.edsoo.ru/f841380e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DCFE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B9BE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ABAA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2432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275C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390D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D9B4E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2BAB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"https://m.edsoo.ru/f8413e30"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https://m.edsoo.ru/f8413e30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9EB0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B7D6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FF07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D15F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BB5E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E2C4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AC7FA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F916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"https://m.edsoo.ru/f841367e"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https://m.edsoo.ru/f841367e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BC1A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AE1D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A09A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CCFF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9595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1799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EAE18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FC67F2">
            <w:pPr>
              <w:spacing w:before="0" w:after="0"/>
              <w:ind w:left="135"/>
              <w:jc w:val="left"/>
            </w:pPr>
          </w:p>
        </w:tc>
      </w:tr>
      <w:tr w14:paraId="046DD8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5743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BE7C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4AE1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E3FF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DC6F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2ED2D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3B34DC">
            <w:pPr>
              <w:spacing w:before="0" w:after="0"/>
              <w:ind w:left="135"/>
              <w:jc w:val="left"/>
            </w:pPr>
          </w:p>
        </w:tc>
      </w:tr>
      <w:tr w14:paraId="2EA5F2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E9E6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2F50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DFEC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3A75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1358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BD734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3B85F0">
            <w:pPr>
              <w:spacing w:before="0" w:after="0"/>
              <w:ind w:left="135"/>
              <w:jc w:val="left"/>
            </w:pPr>
          </w:p>
        </w:tc>
      </w:tr>
      <w:tr w14:paraId="40E5B2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8711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B1DC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37E0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253D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093E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1F2D5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C273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"https://m.edsoo.ru/f8413c3c"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https://m.edsoo.ru/f8413c3c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B57C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3D32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AC96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0611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E424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9BFF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3CA35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4445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"https://m.edsoo.ru/f841213e"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https://m.edsoo.ru/f841213e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0A0B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DF5B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1511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EE97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E4DA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5454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78AB4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8EAF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"https://m.edsoo.ru/f8412ef4"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https://m.edsoo.ru/f8412ef4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191D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F2D7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3082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EA27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63C8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35F5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B92D3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C699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"https://m.edsoo.ru/f841314c"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https://m.edsoo.ru/f841314c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FA2D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3A1E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5BF8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8F20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8D01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3DBC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48D6C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3882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"https://m.edsoo.ru/f841481c"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https://m.edsoo.ru/f841481c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D4D3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1D0C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04D7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50E5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6E3D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401E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09A6C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478E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"https://m.edsoo.ru/f8414650"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https://m.edsoo.ru/f8414650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0720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2B05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C018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A79B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6BF4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73E2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69DC3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00E2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"https://m.edsoo.ru/f84149d4"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https://m.edsoo.ru/f84149d4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BD94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0B06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A014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4FC2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6EB3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0328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AE739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8F37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"https://m.edsoo.ru/f8414b6e"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https://m.edsoo.ru/f8414b6e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ACFD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F862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1B2A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0AD3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5492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0D59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473D2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6E61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"https://m.edsoo.ru/f84112c0"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https://m.edsoo.ru/f84112c0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42C4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9050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8144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B16C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26A7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A593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713CB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52C706">
            <w:pPr>
              <w:spacing w:before="0" w:after="0"/>
              <w:ind w:left="135"/>
              <w:jc w:val="left"/>
            </w:pPr>
          </w:p>
        </w:tc>
      </w:tr>
      <w:tr w14:paraId="196C23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F76F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F025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D894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2F1C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3EC9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692AA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1089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"https://m.edsoo.ru/f840c162"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https://m.edsoo.ru/f840c162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288E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52CA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5DE0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BBBD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BE7A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9860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17395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E0C2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"https://m.edsoo.ru/f840c392"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https://m.edsoo.ru/f840c392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5335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C0DF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B41E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364C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4826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D22D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687F6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B7B6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"https://m.edsoo.ru/f840c9c8"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https://m.edsoo.ru/f840c9c8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"https://m.edsoo.ru/f840c7ca"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https://m.edsoo.ru/f840c7ca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4913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8B45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4A00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0AD8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7A46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29AF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D1F99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685B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"https://m.edsoo.ru/f840cce8"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https://m.edsoo.ru/f840cce8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"https://m.edsoo.ru/f840cb62"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https://m.edsoo.ru/f840cb62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78D2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FCF4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6192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492E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8152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52BC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D00F0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588C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"https://m.edsoo.ru/f840ce78"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https://m.edsoo.ru/f840ce78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B987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1775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8B40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B474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4B07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CBDF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F2770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7F08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"https://m.edsoo.ru/f840d03a"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https://m.edsoo.ru/f840d03a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5CB3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6D35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C9B3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0C44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ADC1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8144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3F0B1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BD9C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"https://m.edsoo.ru/f840d328"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https://m.edsoo.ru/f840d328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371F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2E67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6623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838F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22B0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B4A3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D0CE3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8F9F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"https://m.edsoo.ru/f840d846"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https://m.edsoo.ru/f840d846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9583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1BA4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681E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8341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D478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969B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0A50C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70F5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"https://m.edsoo.ru/f8412706"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https://m.edsoo.ru/f8412706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8587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F4DC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5D02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D64F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F644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8FAB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60A11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8BBA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"https://m.edsoo.ru/f8412896"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https://m.edsoo.ru/f8412896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6FAA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ADF8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01EF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889E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C02B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737E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5E165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7BB7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"https://m.edsoo.ru/f840dd78"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https://m.edsoo.ru/f840dd78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"https://m.edsoo.ru/f840dbde"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https://m.edsoo.ru/f840dbde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5C19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F473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B2E4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8163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70C9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3AF1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31C7C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AEDE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"https://m.edsoo.ru/f840f9fc"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https://m.edsoo.ru/f840f9fc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"https://m.edsoo.ru/f840df26"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https://m.edsoo.ru/f840df26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B378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B27C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98D1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9B9D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F9EB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4A79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AD4DF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57AA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"https://m.edsoo.ru/f840f240"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https://m.edsoo.ru/f840f240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"https://m.edsoo.ru/f840e0de"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https://m.edsoo.ru/f840e0de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4B8F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769B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00B4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D820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AE04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C7DA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8D558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504E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"https://m.edsoo.ru/f840e282"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https://m.edsoo.ru/f840e282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76CA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A560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7C5D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C897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DF73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96C6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8127D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AA32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"https://m.edsoo.ru/f840e41c"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https://m.edsoo.ru/f840e41c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7C53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A399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E85B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EB47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995C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40B2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B43D3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4990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"https://m.edsoo.ru/f840e6a6"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https://m.edsoo.ru/f840e6a6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DC50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39D5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744D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96C3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011E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3266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4A7FA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9544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"https://m.edsoo.ru/f840fde4"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https://m.edsoo.ru/f840fde4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4D57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CAB1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43A6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B70C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EBDB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1BB9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041AF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3150DF">
            <w:pPr>
              <w:spacing w:before="0" w:after="0"/>
              <w:ind w:left="135"/>
              <w:jc w:val="left"/>
            </w:pPr>
          </w:p>
        </w:tc>
      </w:tr>
      <w:tr w14:paraId="2447CF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9AD9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EDFF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3EBD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89DF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A1DA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34D23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A42F3A">
            <w:pPr>
              <w:spacing w:before="0" w:after="0"/>
              <w:ind w:left="135"/>
              <w:jc w:val="left"/>
            </w:pPr>
          </w:p>
        </w:tc>
      </w:tr>
      <w:tr w14:paraId="7AFE66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E9CC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38B6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B49D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2C97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4371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11073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7408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"https://m.edsoo.ru/f8412a1c"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https://m.edsoo.ru/f8412a1c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3066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1D7B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43C3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0845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AFA7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E7FE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D92FE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1F59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"https://m.edsoo.ru/f840e85e"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https://m.edsoo.ru/f840e85e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7767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FE60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E37D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8194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5A8F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0363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50A21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516D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"https://m.edsoo.ru/f840ea16"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https://m.edsoo.ru/f840ea16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CFAB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053D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5CB2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DAFC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B321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0117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8F8C8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1E57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"https://m.edsoo.ru/f840ebe2"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https://m.edsoo.ru/f840ebe2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3964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0443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AAE6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E23F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D6D1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DE56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4F81F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248F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"https://m.edsoo.ru/f840ed90"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https://m.edsoo.ru/f840ed90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71B1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F1FB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58BD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CABB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2943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5383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01CDD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5D5F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"https://m.edsoo.ru/f840ef2a"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https://m.edsoo.ru/f840ef2a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1549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DA28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60F0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0376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6E13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4CEB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C3560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FD64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"https://m.edsoo.ru/f840f0b0"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https://m.edsoo.ru/f840f0b0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D12C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1B9E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9D51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D30E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3520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6260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D7874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C69D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"https://m.edsoo.ru/f8412b98"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https://m.edsoo.ru/f8412b98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26BC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0A3D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C13B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CDFC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FF5C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90EB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FCF6F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EFE8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"https://m.edsoo.ru/f841030c"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https://m.edsoo.ru/f841030c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"https://m.edsoo.ru/f840ff74"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https://m.edsoo.ru/f840ff74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2529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341C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DE86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2277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A9C1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69F1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06C3E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096E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"https://m.edsoo.ru/f8410122"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https://m.edsoo.ru/f8410122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6A8C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590C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AC66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1DFB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28D7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B001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1DF44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DB03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"https://m.edsoo.ru/f84104ba"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https://m.edsoo.ru/f84104ba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9BE7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82FA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409C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58F9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4CB7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B994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5D811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5FBB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"https://m.edsoo.ru/f8410654"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https://m.edsoo.ru/f8410654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F88F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DB16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335A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B162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9ED1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F7A8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D8A7D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9891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"https://m.edsoo.ru/f84116c6"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https://m.edsoo.ru/f84116c6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333D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8C5A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F46D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55B3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94D7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8FE0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15196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2FC2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"https://m.edsoo.ru/f8410aa0"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https://m.edsoo.ru/f8410aa0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DCC1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2F19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984B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7064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1265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C140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A0629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61F9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"https://m.edsoo.ru/f8410dd4"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https://m.edsoo.ru/f8410dd4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5166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5461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EEA2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D3C2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B6D4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872C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8326C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8060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"https://m.edsoo.ru/f8411108"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https://m.edsoo.ru/f8411108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C7E3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B813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E05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83D3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42E9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A34D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EBD20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4B98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"https://m.edsoo.ru/f841146e"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"https://m.edsoo.ru/f8410f78"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https://m.edsoo.ru/f8410f78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F8C1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A662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6787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281A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7F92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D620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FC99C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B607BE">
            <w:pPr>
              <w:spacing w:before="0" w:after="0"/>
              <w:ind w:left="135"/>
              <w:jc w:val="left"/>
            </w:pPr>
          </w:p>
        </w:tc>
      </w:tr>
      <w:tr w14:paraId="0BF2AE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27F8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1DF0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86E9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3A1D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2BD0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8F27C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4CA4C0">
            <w:pPr>
              <w:spacing w:before="0" w:after="0"/>
              <w:ind w:left="135"/>
              <w:jc w:val="left"/>
            </w:pPr>
          </w:p>
        </w:tc>
      </w:tr>
      <w:tr w14:paraId="30540D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67F0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EA13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F21B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DEBE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4FB9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69465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E8D8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"https://m.edsoo.ru/f8410c3a"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https://m.edsoo.ru/f8410c3a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EA12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7B63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5EBA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F7E3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6A4B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5A96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BA16A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13BA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"https://m.edsoo.ru/f84118a6"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https://m.edsoo.ru/f84118a6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7686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A3F1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3E65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7F60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9541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57BC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34E8B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7230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"https://m.edsoo.ru/f8411a5e"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https://m.edsoo.ru/f8411a5e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F331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6C32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04AA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414F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3915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229A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B6EBB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C9D9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"https://m.edsoo.ru/f8410910"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https://m.edsoo.ru/f8410910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9C74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6EE0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66BF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F960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7A4A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1973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7E8E8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AC71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"https://m.edsoo.ru/f8411c0c"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https://m.edsoo.ru/f8411c0c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0875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D9C1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5E2F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F7A9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5990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E749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81880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0BA1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"https://m.edsoo.ru/f8411dd8"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https://m.edsoo.ru/f8411dd8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DFC8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B31D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06F7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CE2B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4633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49D8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F8E85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79A9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"https://m.edsoo.ru/f8411f90"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https://m.edsoo.ru/f8411f90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3B70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DA18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D2B0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FFA1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F1F3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08A7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4C8E2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78CA1B">
            <w:pPr>
              <w:spacing w:before="0" w:after="0"/>
              <w:ind w:left="135"/>
              <w:jc w:val="left"/>
            </w:pPr>
          </w:p>
        </w:tc>
      </w:tr>
      <w:tr w14:paraId="35D29B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C236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E39DF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B110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BA8F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A01183">
            <w:pPr>
              <w:jc w:val="left"/>
            </w:pPr>
          </w:p>
        </w:tc>
      </w:tr>
    </w:tbl>
    <w:p w14:paraId="161B9B97">
      <w:pPr>
        <w:sectPr>
          <w:pgSz w:w="16383" w:h="11906" w:orient="landscape"/>
          <w:cols w:space="720" w:num="1"/>
        </w:sectPr>
      </w:pPr>
    </w:p>
    <w:p w14:paraId="5B1B6560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4480"/>
        <w:gridCol w:w="1110"/>
        <w:gridCol w:w="1314"/>
        <w:gridCol w:w="1406"/>
        <w:gridCol w:w="989"/>
        <w:gridCol w:w="2847"/>
      </w:tblGrid>
      <w:tr w14:paraId="6799AE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8AD9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5927926"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584E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075EDE8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79D3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ADB4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2C1E492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8420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EFCFE9A">
            <w:pPr>
              <w:spacing w:before="0" w:after="0"/>
              <w:ind w:left="135"/>
              <w:jc w:val="left"/>
            </w:pPr>
          </w:p>
        </w:tc>
      </w:tr>
      <w:tr w14:paraId="35FDB4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A065A8B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355DD23">
            <w:pPr>
              <w:jc w:val="left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0A7C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D4AFED6"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27F1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5B111E8"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9789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4FAFA2F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0B7E241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3EA76EE">
            <w:pPr>
              <w:jc w:val="left"/>
            </w:pPr>
          </w:p>
        </w:tc>
      </w:tr>
      <w:tr w14:paraId="636F4B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DC87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00E0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1215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7346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0557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0A46E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5988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"https://m.edsoo.ru/f841d8ea"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https://m.edsoo.ru/f841d8ea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"https://m.edsoo.ru/f841d188"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https://m.edsoo.ru/f841d188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A776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9109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17C3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ACFC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8F31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E500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6134D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259F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"https://m.edsoo.ru/f841d336"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https://m.edsoo.ru/f841d336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B770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8EA7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BF1D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062C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5D6B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2833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CE7C7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2AAC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"https://m.edsoo.ru/f841dac0"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https://m.edsoo.ru/f841dac0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7F5E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7569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0BA3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A83B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A2DA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F315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59E19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498B17">
            <w:pPr>
              <w:spacing w:before="0" w:after="0"/>
              <w:ind w:left="135"/>
              <w:jc w:val="left"/>
            </w:pPr>
          </w:p>
        </w:tc>
      </w:tr>
      <w:tr w14:paraId="7F794D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4756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BF86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B33F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4F51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AFB5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33AEA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5745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"https://m.edsoo.ru/f841e664"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https://m.edsoo.ru/f841e664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E13E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C502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BD63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F766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DEB8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C478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0E68C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B9B6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"https://m.edsoo.ru/f841e4c0"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https://m.edsoo.ru/f841e4c0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D499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41D5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C4FD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ECF8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9C2C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E8F3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E9F59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46B1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"https://m.edsoo.ru/f841e876"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https://m.edsoo.ru/f841e876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07E7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73A1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A5F9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2424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1319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8084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785CA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0D1D26">
            <w:pPr>
              <w:spacing w:before="0" w:after="0"/>
              <w:ind w:left="135"/>
              <w:jc w:val="left"/>
            </w:pPr>
          </w:p>
        </w:tc>
      </w:tr>
      <w:tr w14:paraId="32A012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EE6E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DB51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9437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009F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48A9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68C85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1C52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"https://m.edsoo.ru/f841dc50"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https://m.edsoo.ru/f841dc50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D820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9AD0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2D46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EE00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D75D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706F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87C70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2F990F">
            <w:pPr>
              <w:spacing w:before="0" w:after="0"/>
              <w:ind w:left="135"/>
              <w:jc w:val="left"/>
            </w:pPr>
          </w:p>
        </w:tc>
      </w:tr>
      <w:tr w14:paraId="7D5D0F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F0DB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BE29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3189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DAC2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D14E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8E69F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5151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"https://m.edsoo.ru/f8418bb0"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https://m.edsoo.ru/f8418bb0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AA54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1CEF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DA46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D36D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0077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E080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C1799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42B0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"https://m.edsoo.ru/f8418dc2"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https://m.edsoo.ru/f8418dc2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436D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403A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7519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FD7E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C2FC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358A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2AC7D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644E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"https://m.edsoo.ru/f841a082"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https://m.edsoo.ru/f841a082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"https://m.edsoo.ru/f841a262"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https://m.edsoo.ru/f841a262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"https://m.edsoo.ru/f8419894"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https://m.edsoo.ru/f8419894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B5EA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077F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D332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4AC9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FD99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767B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41285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21EE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"https://m.edsoo.ru/f8419894"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https://m.edsoo.ru/f8419894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B8E3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FA2C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A069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A6B0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682A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5C62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C74CF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9A7E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"https://m.edsoo.ru/f8419c54"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https://m.edsoo.ru/f8419c54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D526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5E55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CF56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F38F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A4DE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A9CD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82C23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3E87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"https://m.edsoo.ru/f841b284"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https://m.edsoo.ru/f841b284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AFD2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240E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9F76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DB10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EEC3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E308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BB0CA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8E2B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"https://m.edsoo.ru/f8419e7a"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https://m.edsoo.ru/f8419e7a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533D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7478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1EF1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B4EF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D78A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7E30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E333A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007F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"https://m.edsoo.ru/f841b4aa"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https://m.edsoo.ru/f841b4aa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AA96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0F66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A633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799B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1EA0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348A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882D8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D0AE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"https://m.edsoo.ru/f841b694"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https://m.edsoo.ru/f841b694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A652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F875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0238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09FA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8F72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66BC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0A53C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EBA6BC">
            <w:pPr>
              <w:spacing w:before="0" w:after="0"/>
              <w:ind w:left="135"/>
              <w:jc w:val="left"/>
            </w:pPr>
          </w:p>
        </w:tc>
      </w:tr>
      <w:tr w14:paraId="1BB65A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81A4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0856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ABB0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656B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20D9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6C104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0CFD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"https://m.edsoo.ru/f841b89c"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https://m.edsoo.ru/f841b89c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7094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C35C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0F79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3E3D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EDF7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BEE2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98D87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CCEF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"https://m.edsoo.ru/f841bf72"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https://m.edsoo.ru/f841bf72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"https://m.edsoo.ru/f841c12a"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https://m.edsoo.ru/f841c12a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"https://m.edsoo.ru/f841c56c"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https://m.edsoo.ru/f841c56c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7759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ECBE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DD47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5FAF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7742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5B3E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9DE0B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244D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"https://m.edsoo.ru/f841c800"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https://m.edsoo.ru/f841c800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BC84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8FA7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28D6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92A8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8788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264B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4C3C3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044522">
            <w:pPr>
              <w:spacing w:before="0" w:after="0"/>
              <w:ind w:left="135"/>
              <w:jc w:val="left"/>
            </w:pPr>
          </w:p>
        </w:tc>
      </w:tr>
      <w:tr w14:paraId="6951E0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58DA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F892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1260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95F4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F487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2B0F4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48F6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"https://m.edsoo.ru/f841c9f4"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https://m.edsoo.ru/f841c9f4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7B35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CA91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F501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17FD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6231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3E12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907F2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477D52">
            <w:pPr>
              <w:spacing w:before="0" w:after="0"/>
              <w:ind w:left="135"/>
              <w:jc w:val="left"/>
            </w:pPr>
          </w:p>
        </w:tc>
      </w:tr>
      <w:tr w14:paraId="64D17A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DF78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1972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4CA4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7C46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FA66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2FACA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E77A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"https://m.edsoo.ru/f841cd14"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https://m.edsoo.ru/f841cd14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DDBA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2B45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989F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8EE9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653D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796B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128F0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0B42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"https://m.edsoo.ru/f841cf94"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https://m.edsoo.ru/f841cf94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FB92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C068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44DE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7B23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E5A3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228F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25E67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98D5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"https://m.edsoo.ru/f841ae1a"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https://m.edsoo.ru/f841ae1a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81C5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5B6A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692B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1D61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CCDE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0C1F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AE792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00F6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"https://m.edsoo.ru/f8415b9a"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https://m.edsoo.ru/f8415b9a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2C94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597E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C2E4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3B67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D3EF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2BD8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89BBF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9B6F79">
            <w:pPr>
              <w:spacing w:before="0" w:after="0"/>
              <w:ind w:left="135"/>
              <w:jc w:val="left"/>
            </w:pPr>
          </w:p>
        </w:tc>
      </w:tr>
      <w:tr w14:paraId="327129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FD58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AC15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65D9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33A8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0CA5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6A560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E5EFE9">
            <w:pPr>
              <w:spacing w:before="0" w:after="0"/>
              <w:ind w:left="135"/>
              <w:jc w:val="left"/>
            </w:pPr>
          </w:p>
        </w:tc>
      </w:tr>
      <w:tr w14:paraId="58B489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2D8B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478E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F426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6DAA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548A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8EEE9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2CF3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"https://m.edsoo.ru/f841d516"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8544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D19D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CEAD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9E2A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8903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CC5C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F5F42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8609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"https://m.edsoo.ru/f841a62c"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https://m.edsoo.ru/f841a62c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1F53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A7A4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986E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AD68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D6E6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2B30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DCF4D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6C08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"https://m.edsoo.ru/f841a82a"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https://m.edsoo.ru/f841a82a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B8B8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4270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BC6E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8C94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7E55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EE83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268E6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C97F40">
            <w:pPr>
              <w:spacing w:before="0" w:after="0"/>
              <w:ind w:left="135"/>
              <w:jc w:val="left"/>
            </w:pPr>
          </w:p>
        </w:tc>
      </w:tr>
      <w:tr w14:paraId="7A8BC0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287A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A465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7377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BCC5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9AAF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2A119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F439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"https://m.edsoo.ru/f8414d1c"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https://m.edsoo.ru/f8414d1c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7C6A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128D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9C09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CE06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9004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CC71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80955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A714BB">
            <w:pPr>
              <w:spacing w:before="0" w:after="0"/>
              <w:ind w:left="135"/>
              <w:jc w:val="left"/>
            </w:pPr>
          </w:p>
        </w:tc>
      </w:tr>
      <w:tr w14:paraId="6B7869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48E8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79BE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463D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001F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04D4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290B5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69A2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"https://m.edsoo.ru/f8414eca"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https://m.edsoo.ru/f8414eca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6AC4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726B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CF83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AFD5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468D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92EB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AB5AD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C58696">
            <w:pPr>
              <w:spacing w:before="0" w:after="0"/>
              <w:ind w:left="135"/>
              <w:jc w:val="left"/>
            </w:pPr>
          </w:p>
        </w:tc>
      </w:tr>
      <w:tr w14:paraId="43C2C2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535B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D951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2650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AD14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9158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16E03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ACA291">
            <w:pPr>
              <w:spacing w:before="0" w:after="0"/>
              <w:ind w:left="135"/>
              <w:jc w:val="left"/>
            </w:pPr>
          </w:p>
        </w:tc>
      </w:tr>
      <w:tr w14:paraId="327E90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9062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2CC9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43BB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E4BD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C204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74C34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941E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"https://m.edsoo.ru/f841668a"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https://m.edsoo.ru/f841668a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D412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A7E6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F485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623E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D0BC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383C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C4F0E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0A2A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"https://m.edsoo.ru/f841668a"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https://m.edsoo.ru/f841668a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E753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E950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7217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AA1C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5E19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7187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F10B9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B31F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"https://m.edsoo.ru/f8416806"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https://m.edsoo.ru/f8416806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1A45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5C13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AF1B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CE06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0DE8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207E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FAED8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87C2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"https://m.edsoo.ru/f8416996"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https://m.edsoo.ru/f8416996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D9C7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1276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4F98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4EF3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7573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07CC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216CB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16FB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"https://m.edsoo.ru/f8416b58"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https://m.edsoo.ru/f8416b58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5DAD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7907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7EF6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EF26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BC90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ADE7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7CBB2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9155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"https://m.edsoo.ru/f8416cfc"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https://m.edsoo.ru/f8416cfc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6468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FC3D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498B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3417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65F7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7EFE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3806F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CCEC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"https://m.edsoo.ru/f8416fae"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https://m.edsoo.ru/f8416fae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AB13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81DF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C74C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E5B0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A507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6A32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C16B8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7B70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"https://m.edsoo.ru/f8417382"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https://m.edsoo.ru/f8417382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4967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065C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3296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39F9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0061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9D01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EA0B8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9A9C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"https://m.edsoo.ru/f8417526"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1606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54F9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F42C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27CF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F16F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FFC0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F6D57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C7B4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"https://m.edsoo.ru/f8417918"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https://m.edsoo.ru/f8417918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"https://m.edsoo.ru/f8417b34"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https://m.edsoo.ru/f8417b34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8491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A6B6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9C0B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E56D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EC41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61BB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0C587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890C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"https://m.edsoo.ru/f8417d1e"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https://m.edsoo.ru/f8417d1e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85C4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84F3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A88C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CD85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32BA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C279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3C1C8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58AE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"https://m.edsoo.ru/f8417f08"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0A29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A348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FB1B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4764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8857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71E3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351AE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6544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"https://m.edsoo.ru/f84183b8"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https://m.edsoo.ru/f84183b8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"https://m.edsoo.ru/f84181ce"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CB2E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59CB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45A8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0268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11AD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7F99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384CF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EAB8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"https://m.edsoo.ru/f8418778"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https://m.edsoo.ru/f8418778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"https://m.edsoo.ru/f84185ac"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https://m.edsoo.ru/f84185ac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83CB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69F0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813B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6868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F572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07FA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37EED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DD43CA">
            <w:pPr>
              <w:spacing w:before="0" w:after="0"/>
              <w:ind w:left="135"/>
              <w:jc w:val="left"/>
            </w:pPr>
          </w:p>
        </w:tc>
      </w:tr>
      <w:tr w14:paraId="0FA275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3355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8B46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6014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DC84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20F7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0AC26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9CD0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"https://m.edsoo.ru/f841546a"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https://m.edsoo.ru/f841546a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DC31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69DE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B1F3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055A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C67B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3092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73F81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C5BE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"https://m.edsoo.ru/f841580c"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https://m.edsoo.ru/f841580c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C93C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334C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2AE8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FF51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FDD8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E5F2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00525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1139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"https://m.edsoo.ru/f8415118"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https://m.edsoo.ru/f8415118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2D4B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8F30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2434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B6B6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3259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864E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26E2A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E845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"https://m.edsoo.ru/f84152c6"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https://m.edsoo.ru/f84152c6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2F79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0A94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2CDF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8DE0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4360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37E5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CA395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F61D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"https://m.edsoo.ru/f8415636"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https://m.edsoo.ru/f8415636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2184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91CB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EC1A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итогам обучения в 4 классе/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3B51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006B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F1EE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B4E4C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506CF5">
            <w:pPr>
              <w:spacing w:before="0" w:after="0"/>
              <w:ind w:left="135"/>
              <w:jc w:val="left"/>
            </w:pPr>
          </w:p>
        </w:tc>
      </w:tr>
      <w:tr w14:paraId="656113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983E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F5D8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D965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DE8A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5B1F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883FE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C96F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"https://m.edsoo.ru/f8415da2"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https://m.edsoo.ru/f8415da2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D06B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D386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3719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5E03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F6B2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1B26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B2C10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740F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"https://m.edsoo.ru/f8416306"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https://m.edsoo.ru/f8416306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4E35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BC37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B6D2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B5E9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C036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3EC4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5A98B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3CEA71">
            <w:pPr>
              <w:spacing w:before="0" w:after="0"/>
              <w:ind w:left="135"/>
              <w:jc w:val="left"/>
            </w:pPr>
          </w:p>
        </w:tc>
      </w:tr>
      <w:tr w14:paraId="6DDECF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EE54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DAF7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D370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9FBF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FDCC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73AD1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67BA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"https://m.edsoo.ru/f8416180"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https://m.edsoo.ru/f8416180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9C9D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A637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4324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5A23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4288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6812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29F3A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9055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"https://m.edsoo.ru/f8415f50"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https://m.edsoo.ru/f8415f50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5EF0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ACBC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0F4D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284E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A1A8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75DD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AEB6B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DF95EF">
            <w:pPr>
              <w:spacing w:before="0" w:after="0"/>
              <w:ind w:left="135"/>
              <w:jc w:val="left"/>
            </w:pPr>
          </w:p>
        </w:tc>
      </w:tr>
      <w:tr w14:paraId="7E5298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0BD3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DC192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ADDB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A5F8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CB9CDB">
            <w:pPr>
              <w:jc w:val="left"/>
            </w:pPr>
          </w:p>
        </w:tc>
      </w:tr>
    </w:tbl>
    <w:p w14:paraId="682F0043">
      <w:pPr>
        <w:sectPr>
          <w:pgSz w:w="16383" w:h="11906" w:orient="landscape"/>
          <w:cols w:space="720" w:num="1"/>
        </w:sectPr>
      </w:pPr>
    </w:p>
    <w:p w14:paraId="7AB546FE">
      <w:pPr>
        <w:sectPr>
          <w:pgSz w:w="16383" w:h="11906" w:orient="landscape"/>
          <w:cols w:space="720" w:num="1"/>
        </w:sectPr>
      </w:pPr>
      <w:bookmarkStart w:id="15" w:name="block-68141540"/>
    </w:p>
    <w:bookmarkEnd w:id="14"/>
    <w:bookmarkEnd w:id="15"/>
    <w:p w14:paraId="657791D5">
      <w:pPr>
        <w:spacing w:before="199" w:after="199" w:line="336" w:lineRule="auto"/>
        <w:ind w:left="120"/>
        <w:jc w:val="left"/>
      </w:pPr>
      <w:bookmarkStart w:id="16" w:name="block-68141542"/>
      <w:r>
        <w:rPr>
          <w:rFonts w:ascii="Times New Roman" w:hAnsi="Times New Roman"/>
          <w:b/>
          <w:i w:val="0"/>
          <w:color w:val="000000"/>
          <w:sz w:val="28"/>
        </w:rPr>
        <w:t xml:space="preserve">ПРОВЕРЯЕМЫЕ ТРЕБОВАНИЯ К РЕЗУЛЬТАТАМ ОСВОЕНИЯ ОСНОВНОЙ </w:t>
      </w:r>
    </w:p>
    <w:p w14:paraId="6FC75393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ОБРАЗОВАТЕЛЬНОЙ ПРОГРАММЫ</w:t>
      </w:r>
    </w:p>
    <w:p w14:paraId="797391E7">
      <w:pPr>
        <w:spacing w:before="0" w:after="0"/>
        <w:ind w:left="120"/>
        <w:jc w:val="left"/>
      </w:pPr>
    </w:p>
    <w:p w14:paraId="4F3487AA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1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7006"/>
      </w:tblGrid>
      <w:tr w14:paraId="5A8F0C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630C53F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8D6EA3E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0F2BE4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34866F7">
            <w:pPr>
              <w:spacing w:before="0" w:after="0"/>
              <w:ind w:left="365"/>
              <w:jc w:val="left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A74FDB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5E5CFB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8B8E9A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E72235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14:paraId="5B9E21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B7C3A7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08C53A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14:paraId="2EE74F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D106A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DE6794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 w14:paraId="6D72E3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614DEE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C272B6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14:paraId="75388A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33D76F2">
            <w:pPr>
              <w:spacing w:before="0" w:after="0"/>
              <w:ind w:left="365"/>
              <w:jc w:val="left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1F0F0F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057191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2E24A6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220C2C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14:paraId="5B0C5B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A9F325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12C19F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14:paraId="3FD67C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980D94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5D716C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 w14:paraId="5325CB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36C2DC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E61853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14:paraId="198B13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D70410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E15A8B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14:paraId="762519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F0F8C5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A3ADBD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14:paraId="138B5E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D63F1C">
            <w:pPr>
              <w:spacing w:before="0" w:after="0"/>
              <w:ind w:left="365"/>
              <w:jc w:val="left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5DD1A2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6FD081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FEEAB2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8E7418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14:paraId="7F3700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C14C3B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501263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здорового питания и личной гигиены;</w:t>
            </w:r>
          </w:p>
        </w:tc>
      </w:tr>
      <w:tr w14:paraId="207F70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8B8B57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2F3141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14:paraId="574627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BDA4E1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68343E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14:paraId="129F7952">
      <w:pPr>
        <w:spacing w:before="0" w:after="0"/>
        <w:ind w:left="120"/>
        <w:jc w:val="left"/>
      </w:pPr>
    </w:p>
    <w:p w14:paraId="09D79BC7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2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7039"/>
      </w:tblGrid>
      <w:tr w14:paraId="16C2F0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418B77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BD9BEDF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6E0A10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58F4F3">
            <w:pPr>
              <w:spacing w:before="0" w:after="0"/>
              <w:ind w:left="365"/>
              <w:jc w:val="left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5A67FCD">
            <w:pPr>
              <w:spacing w:before="0" w:after="0" w:line="348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055044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299BC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0C1D811">
            <w:pPr>
              <w:spacing w:before="0" w:after="0" w:line="348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14:paraId="1B386D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C0FAC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B0AC470">
            <w:pPr>
              <w:spacing w:before="0" w:after="0" w:line="348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14:paraId="201CD4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5A69D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D6CEF00">
            <w:pPr>
              <w:spacing w:before="0" w:after="0" w:line="348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14:paraId="33179C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3A2B0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F8F0205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14:paraId="34AF39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B9065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310E9FB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14:paraId="724FE7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70870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AC1D828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14:paraId="1158AD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474B6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621763D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14:paraId="244DB8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46859C">
            <w:pPr>
              <w:spacing w:before="0" w:after="0"/>
              <w:ind w:left="365"/>
              <w:jc w:val="left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A5F8E05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6A605E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1177A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BD37A3C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14:paraId="25D583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BD666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85BCB0E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14:paraId="146B17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65A3D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3371BF1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 w14:paraId="57623C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94C6D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B0329C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14:paraId="16C387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75F91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DECB815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 w14:paraId="65B52B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7D375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B8431DE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14:paraId="6637BD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EF258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328AB90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14:paraId="23C4FE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EEBEB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53AE691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 w14:paraId="2E7A9C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B88F0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74FBD80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 w14:paraId="156BA2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F3C8E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7ABC5F0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14:paraId="3DE1CB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F0C2F8">
            <w:pPr>
              <w:spacing w:before="0" w:after="0"/>
              <w:ind w:left="365"/>
              <w:jc w:val="left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4D0E7B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29424B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CEBF6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FC80A6C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безопасного поведения в школе, режим дня и питания</w:t>
            </w:r>
          </w:p>
        </w:tc>
      </w:tr>
      <w:tr w14:paraId="7AEABA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BFB18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1203921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14:paraId="47BF68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096DA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521237D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14:paraId="7DABB591">
      <w:pPr>
        <w:spacing w:before="0" w:after="0"/>
        <w:ind w:left="120"/>
        <w:jc w:val="left"/>
      </w:pPr>
    </w:p>
    <w:p w14:paraId="7C0B3A2C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3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7009"/>
      </w:tblGrid>
      <w:tr w14:paraId="2CADB8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3FBE99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62DF04C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2DE1E5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FAB013">
            <w:pPr>
              <w:spacing w:before="0" w:after="0"/>
              <w:ind w:left="365"/>
              <w:jc w:val="left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483061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64344A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7FFA2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0D4C4E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14:paraId="51F918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E438E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AEDAF0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14:paraId="0CE37A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0302B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EB1BCC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14:paraId="343CD3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98F12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4F074E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 w14:paraId="678018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A3F87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AD1A9F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14:paraId="591C8B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6A381B">
            <w:pPr>
              <w:spacing w:before="0" w:after="0"/>
              <w:ind w:left="365"/>
              <w:jc w:val="left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EF2B83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069E7B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B730C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EA8E35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14:paraId="783F6D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CC11C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F1F0BF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14:paraId="7F890A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2B711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49455F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 w14:paraId="327A11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7E6E8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9E7156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14:paraId="581D70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CDB72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967420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14:paraId="491B19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5FFE5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058653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 w14:paraId="003EF3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EB9DA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64BE48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14:paraId="49B243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96753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58476FB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14:paraId="482C8B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FF6B7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96AE5C2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14:paraId="3A0864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0225A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C8C3FD6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14:paraId="0C5DD4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EFDC82">
            <w:pPr>
              <w:spacing w:before="0" w:after="0"/>
              <w:ind w:left="365"/>
              <w:jc w:val="left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8443B9A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332156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43B70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EB1D16A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14:paraId="2D4F94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71DCC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A385334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14:paraId="4B93C6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16DC7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4364E3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14:paraId="134BE8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D4974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36856E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14:paraId="04F25E2F">
      <w:pPr>
        <w:spacing w:before="0" w:after="0"/>
        <w:ind w:left="120"/>
        <w:jc w:val="left"/>
      </w:pPr>
    </w:p>
    <w:p w14:paraId="2DD9D8DB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3"/>
        <w:gridCol w:w="6563"/>
      </w:tblGrid>
      <w:tr w14:paraId="245294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5720578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E869AA0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7B5D3A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FA3F1A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D1146E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14:paraId="032ABC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1301B69">
            <w:pPr>
              <w:spacing w:before="0" w:after="0"/>
              <w:ind w:left="365"/>
              <w:jc w:val="left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286DD5E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5F4F53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FA1E19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97EBD5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 w14:paraId="15BD64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5E9FD1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271B39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14:paraId="073EE0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AB5CFE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90BE12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14:paraId="49EFF7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4119AE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60FE1A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показывать на исторической карте места изученных исторических событий</w:t>
            </w:r>
          </w:p>
        </w:tc>
      </w:tr>
      <w:tr w14:paraId="03467C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5EFCD0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A8D53E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 w14:paraId="144CC2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26BE61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81B3E7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14:paraId="45D6B3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CCD767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04BCA7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нравственного поведения в социуме</w:t>
            </w:r>
          </w:p>
        </w:tc>
      </w:tr>
      <w:tr w14:paraId="43C3EA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BFD5A0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9603E5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14:paraId="74E1A3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52E596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87CF7B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14:paraId="01AA54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0FD427D">
            <w:pPr>
              <w:spacing w:before="0" w:after="0"/>
              <w:ind w:left="365"/>
              <w:jc w:val="left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BDF67D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06831A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9645E7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EFADB7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14:paraId="2295C4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511A61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422982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14:paraId="20B605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23AF5A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38D762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14:paraId="1ACE3F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8B259D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592D6A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14:paraId="614CB3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316D50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76926D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14:paraId="46500C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E53F9C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2F995E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</w:t>
            </w:r>
          </w:p>
        </w:tc>
      </w:tr>
      <w:tr w14:paraId="2D9FE3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44EBBF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62C5A2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14:paraId="403BE3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9F447D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51E4B10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14:paraId="39744E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E831EE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3257334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 w14:paraId="6B13FD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C700B9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F7DA29D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14:paraId="6F144C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E81553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0EA05C6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14:paraId="5DADAB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30999E7">
            <w:pPr>
              <w:spacing w:before="0" w:after="0"/>
              <w:ind w:left="365"/>
              <w:jc w:val="left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3AED7AE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11DFC9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3A4541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9105B90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14:paraId="191124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AD778A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7A94A8A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14:paraId="48311B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EF36F2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8EED62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14:paraId="1AEC73E2">
      <w:pPr>
        <w:sectPr>
          <w:pgSz w:w="11906" w:h="16383"/>
          <w:cols w:space="720" w:num="1"/>
        </w:sectPr>
      </w:pPr>
      <w:bookmarkStart w:id="17" w:name="block-68141542"/>
    </w:p>
    <w:bookmarkEnd w:id="16"/>
    <w:bookmarkEnd w:id="17"/>
    <w:p w14:paraId="3C402952">
      <w:pPr>
        <w:spacing w:before="199" w:after="199"/>
        <w:ind w:left="120"/>
        <w:jc w:val="left"/>
      </w:pPr>
      <w:bookmarkStart w:id="18" w:name="block-68141543"/>
      <w:r>
        <w:rPr>
          <w:rFonts w:ascii="Times New Roman" w:hAnsi="Times New Roman"/>
          <w:b/>
          <w:i w:val="0"/>
          <w:color w:val="000000"/>
          <w:sz w:val="28"/>
        </w:rPr>
        <w:t>ПРОВЕРЯЕМЫЕ ЭЛЕМЕНТЫ СОДЕРЖАНИЯ</w:t>
      </w:r>
    </w:p>
    <w:p w14:paraId="40828208">
      <w:pPr>
        <w:spacing w:before="0" w:after="0"/>
        <w:ind w:left="120"/>
        <w:jc w:val="left"/>
      </w:pPr>
    </w:p>
    <w:p w14:paraId="02929BCC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1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7248"/>
      </w:tblGrid>
      <w:tr w14:paraId="5F4B46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791074E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C1B8768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0E7052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C3A564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2DE8E85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6A462C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53075D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B87232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Школа. Школьные традиции и праздники. Адрес школы. Классный, школьный коллектив</w:t>
            </w:r>
          </w:p>
        </w:tc>
      </w:tr>
      <w:tr w14:paraId="1C8AC3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590FD4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AA2C52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Друзья, взаимоотношения между ними; ценность дружбы, согласия, взаимной помощи</w:t>
            </w:r>
          </w:p>
        </w:tc>
      </w:tr>
      <w:tr w14:paraId="4C1D3D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3DC708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42415C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Совместная деятельность с одноклассниками ‒ учёба, игры, отдых</w:t>
            </w:r>
          </w:p>
        </w:tc>
      </w:tr>
      <w:tr w14:paraId="6759B3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0F1C51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4BCCA7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 w14:paraId="27CDAD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5CB10B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EA5E8C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Режим труда и отдыха</w:t>
            </w:r>
          </w:p>
        </w:tc>
      </w:tr>
      <w:tr w14:paraId="51343A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60F105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A9E536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 w14:paraId="05A185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31342D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82F3D1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Взаимоотношения и взаимопомощь в семье. Совместный труд и отдых</w:t>
            </w:r>
          </w:p>
        </w:tc>
      </w:tr>
      <w:tr w14:paraId="29C9D4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8E8542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6B2C4D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14:paraId="1FFFC8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81B72F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467507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</w:tr>
      <w:tr w14:paraId="48CE8B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315DC1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82E537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Ценность и красота рукотворного мира. Правила поведения в социуме</w:t>
            </w:r>
          </w:p>
        </w:tc>
      </w:tr>
      <w:tr w14:paraId="6E346D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4EEBB7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F756BC4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4EA159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F14828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6E7A33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Природа ‒ среда обитания человека. Неживая и живая природа</w:t>
            </w:r>
          </w:p>
        </w:tc>
      </w:tr>
      <w:tr w14:paraId="1D7EB1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FBB3E4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FC59D7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14:paraId="67F926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CD78F2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364618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14:paraId="18BCEB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BA3D2C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55F40C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Сезонные изменения в природе</w:t>
            </w:r>
          </w:p>
        </w:tc>
      </w:tr>
      <w:tr w14:paraId="364BCE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64F984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3843AE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14:paraId="7FE826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45A09B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B5F59F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</w:t>
            </w:r>
          </w:p>
        </w:tc>
      </w:tr>
      <w:tr w14:paraId="18395A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FE9F1E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F5B1D4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14:paraId="271D3E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605B0F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0C5D89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 w14:paraId="32F322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2F76E5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4B9ED4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14:paraId="097318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290A5C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1F9A4CC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54E9EE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9664AF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4FD0D9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14:paraId="1EB8BA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4B5851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07CE31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14:paraId="49CF1C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D7DEC3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73569D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14:paraId="619D55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A16FC8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37FA55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14:paraId="0AF466A1">
      <w:pPr>
        <w:spacing w:before="0" w:after="0"/>
        <w:ind w:left="120"/>
        <w:jc w:val="left"/>
      </w:pPr>
    </w:p>
    <w:p w14:paraId="7DB37D17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2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7306"/>
      </w:tblGrid>
      <w:tr w14:paraId="140655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5EDAF42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74A788B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3C840F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7D3EEC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6FB85A0">
            <w:pPr>
              <w:spacing w:before="0" w:after="0" w:line="312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10AD98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2A3017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06AC32D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‒ Россия, Российская Федерация. Россия и её столица на карте. Государственные символы России</w:t>
            </w:r>
          </w:p>
        </w:tc>
      </w:tr>
      <w:tr w14:paraId="7C43CA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A2C876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720532D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</w:t>
            </w:r>
          </w:p>
        </w:tc>
      </w:tr>
      <w:tr w14:paraId="02A8B7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391C6C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5F3BE4B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</w:t>
            </w:r>
          </w:p>
        </w:tc>
      </w:tr>
      <w:tr w14:paraId="3E154F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5AEC74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FA495F6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14:paraId="3405B6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4CA05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758B57A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14:paraId="43FFDC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8E7486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84F9322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 регион и его главный город на карте; символика своего региона. Хозяйственные занятия, профессии жителей родного края</w:t>
            </w:r>
          </w:p>
        </w:tc>
      </w:tr>
      <w:tr w14:paraId="055FDA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1F422C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F2EE7B2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 w14:paraId="517EBE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E371EB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63AB1CC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14:paraId="03EE72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C560A4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EAD7923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</w:tr>
      <w:tr w14:paraId="1C6689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833268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FB79D85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14:paraId="40C095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49619E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4CDB6D0">
            <w:pPr>
              <w:spacing w:before="0" w:after="0" w:line="312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2D4381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3F0733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87DB973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познания природы: наблюдения, опыты, измерения</w:t>
            </w:r>
          </w:p>
        </w:tc>
      </w:tr>
      <w:tr w14:paraId="7B747D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07BBFA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87BBEBD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14:paraId="7C7358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F8FC0C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53D2911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Изображения Земли: глобус, карта, план. Карта мира</w:t>
            </w:r>
          </w:p>
        </w:tc>
      </w:tr>
      <w:tr w14:paraId="6D7980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483BA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CE5E9A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Материки, океаны</w:t>
            </w:r>
          </w:p>
        </w:tc>
      </w:tr>
      <w:tr w14:paraId="7F371E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A344BA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37845F1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 w14:paraId="25112A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078132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F831DEC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растений. Деревья, кустарники, травы. Дикорастущие и культурные растения</w:t>
            </w:r>
          </w:p>
        </w:tc>
      </w:tr>
      <w:tr w14:paraId="42C0A1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0E30DA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230C9E6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Связи в природе. Годовой ход изменений в жизни растений</w:t>
            </w:r>
          </w:p>
        </w:tc>
      </w:tr>
      <w:tr w14:paraId="1A1164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03E88A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447FAB2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14:paraId="34C170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FF61A6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EDC9997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 w14:paraId="34B7A5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404F1A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D401856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14:paraId="5DDC79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146C59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4EA761A">
            <w:pPr>
              <w:spacing w:before="0" w:after="0" w:line="312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425442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88050F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DC5CC22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14:paraId="0F016A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FC2A2B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BECAEEB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14:paraId="377192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7F4B6D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AA16341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</w:t>
            </w:r>
          </w:p>
        </w:tc>
      </w:tr>
      <w:tr w14:paraId="7C5A67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3B73B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421AAD0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14:paraId="38298FCD">
      <w:pPr>
        <w:spacing w:before="0" w:after="0"/>
        <w:ind w:left="120"/>
        <w:jc w:val="left"/>
      </w:pPr>
    </w:p>
    <w:p w14:paraId="279A7CC9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3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7191"/>
      </w:tblGrid>
      <w:tr w14:paraId="630813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CD9657D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7571419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3AA133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3CE143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C597A33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7EF2B0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9E4F9E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090E4E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14:paraId="746EE4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3F2E5D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D1475F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14:paraId="339714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0F116C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D24746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 w14:paraId="624573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58087C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7A23AC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14:paraId="0C2C6D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9A0612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E5594C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 – коллектив близких, родных людей. Семейный бюджет, доходы и расходы семьи. Уважение к семейным ценностям</w:t>
            </w:r>
          </w:p>
        </w:tc>
      </w:tr>
      <w:tr w14:paraId="21E9B6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1C00EC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E157CC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14:paraId="13A815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17BB3B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C72636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</w:t>
            </w:r>
          </w:p>
        </w:tc>
      </w:tr>
      <w:tr w14:paraId="15DB7E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E518A2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B1AD07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14:paraId="38058D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18EE68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F327098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0DC232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E58EA9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693883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изучения природы</w:t>
            </w:r>
          </w:p>
        </w:tc>
      </w:tr>
      <w:tr w14:paraId="679571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D51082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485666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Карта мира. Материки и части света</w:t>
            </w:r>
          </w:p>
        </w:tc>
      </w:tr>
      <w:tr w14:paraId="392BCD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F3489E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4DA988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14:paraId="05F954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D7172E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8054E3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14:paraId="15938D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AD65AF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1FD131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 w14:paraId="2AFFD0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57455F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DC1FDF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– 3 примера)</w:t>
            </w:r>
          </w:p>
        </w:tc>
      </w:tr>
      <w:tr w14:paraId="0B9CCA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318FC5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D8CB17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 w14:paraId="07595F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12FDAC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BFCA70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14:paraId="525B9C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3857B0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5F67FA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Грибы: строение шляпочных грибов. Грибы съедобные и несъедобные</w:t>
            </w:r>
          </w:p>
        </w:tc>
      </w:tr>
      <w:tr w14:paraId="512E1B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CB50FE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454F62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 w14:paraId="4492A0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64B9A5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9BB3BD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 w14:paraId="2D9321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5EAEE1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B0C423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 w14:paraId="15F47D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BDC2A3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9D1812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 w14:paraId="736ED8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BDF67C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E674DD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14:paraId="2A529A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32C013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AA5E36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 w14:paraId="19706B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C1E2C2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09EE7F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 w14:paraId="1C975D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73C6D7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A4C3D6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Природные сообщества родного края (2 – 3 примера на основе наблюдений)</w:t>
            </w:r>
          </w:p>
        </w:tc>
      </w:tr>
      <w:tr w14:paraId="32A9B9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1EEB6F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9FE0BB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– часть природы. Влияние человека на природные сообщества. Правила нравственного поведения в природных сообществах</w:t>
            </w:r>
          </w:p>
        </w:tc>
      </w:tr>
      <w:tr w14:paraId="6C7A60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6F7036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368743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</w:t>
            </w:r>
          </w:p>
        </w:tc>
      </w:tr>
      <w:tr w14:paraId="4EEA58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6F57F8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9D7BDAE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630C92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7529A7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586621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</w:t>
            </w:r>
          </w:p>
        </w:tc>
      </w:tr>
      <w:tr w14:paraId="7D46C0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2E83DD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FF96C4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14:paraId="3D4105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CCD891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2FE9DA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14:paraId="271D08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78B16C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EE1B32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14:paraId="14470D51">
      <w:pPr>
        <w:spacing w:before="0" w:after="0"/>
        <w:ind w:left="120"/>
        <w:jc w:val="left"/>
      </w:pPr>
    </w:p>
    <w:p w14:paraId="24109394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6964"/>
      </w:tblGrid>
      <w:tr w14:paraId="7BA315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2D70F3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4AB9C9F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5AB1B6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B724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0DCCC65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2A777D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30F8E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E36832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 w14:paraId="0AB8B7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64E08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E5AAE3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14:paraId="6C14BF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96306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EEDDB2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14:paraId="3373B0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2B3C6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8732DC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14:paraId="0A6E61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E1423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0151025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14:paraId="7AAF51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88580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23C5A7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</w:tr>
      <w:tr w14:paraId="579832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44D12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0F6508A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14:paraId="5A0677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1514E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E98398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14:paraId="58DC4F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2FBD6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6EFAC3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 w14:paraId="2FCFA6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6DED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BB4851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14:paraId="062723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2C634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C1415F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14:paraId="70D224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D27C8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E4D4486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7D2172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D0F7B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39764C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14:paraId="212005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70DD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FD6773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14:paraId="06FC59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A228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BF64B25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14:paraId="5424D2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0D473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E4C0C78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14:paraId="62794C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34DB9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E1575DB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14:paraId="2730B4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845DA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B1635EA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14:paraId="13E6D4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E3E1C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2FB72D4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14:paraId="6C4471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D0C3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38C654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</w:tr>
      <w:tr w14:paraId="567670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FF200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1085F0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14:paraId="7E10D5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8531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17FE43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14:paraId="4F2FCE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30C8D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8411631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6E977A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8687D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721EFE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</w:tr>
      <w:tr w14:paraId="20010A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16F90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DDAA37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14:paraId="0A0B7C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05F7E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0BA91F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14:paraId="3B5408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9CBD2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BF8426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14:paraId="076BD355">
      <w:pPr>
        <w:sectPr>
          <w:pgSz w:w="11906" w:h="16383"/>
          <w:cols w:space="720" w:num="1"/>
        </w:sectPr>
      </w:pPr>
      <w:bookmarkStart w:id="19" w:name="block-68141543"/>
    </w:p>
    <w:bookmarkEnd w:id="18"/>
    <w:bookmarkEnd w:id="19"/>
    <w:p w14:paraId="334342D0">
      <w:pPr>
        <w:spacing w:before="0" w:after="0"/>
        <w:ind w:left="120"/>
        <w:jc w:val="left"/>
      </w:pPr>
      <w:bookmarkStart w:id="20" w:name="block-68141544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53596D52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467962EB">
      <w:pPr>
        <w:spacing w:before="0" w:after="0" w:line="480" w:lineRule="auto"/>
        <w:ind w:left="120"/>
        <w:jc w:val="left"/>
      </w:pPr>
      <w:bookmarkStart w:id="21" w:name="7242d94d-e1f1-4df7-9b61-f04a247942f3"/>
      <w:r>
        <w:rPr>
          <w:rFonts w:ascii="Times New Roman" w:hAnsi="Times New Roman"/>
          <w:b w:val="0"/>
          <w:i w:val="0"/>
          <w:color w:val="000000"/>
          <w:sz w:val="28"/>
        </w:rPr>
        <w:t>• Окружающий мир: 4-й класс: учебник: в 2 частях; 14-е издание, переработанное Плешаков А.А., Крючкова Е.А. Акционерное общество «Издательство «Просвещение»</w:t>
      </w:r>
      <w:bookmarkEnd w:id="21"/>
    </w:p>
    <w:p w14:paraId="173F9F70">
      <w:pPr>
        <w:spacing w:before="0" w:after="0" w:line="480" w:lineRule="auto"/>
        <w:ind w:left="120"/>
        <w:jc w:val="left"/>
      </w:pPr>
    </w:p>
    <w:p w14:paraId="4F2487BE">
      <w:pPr>
        <w:spacing w:before="0" w:after="0"/>
        <w:ind w:left="120"/>
        <w:jc w:val="left"/>
      </w:pPr>
    </w:p>
    <w:p w14:paraId="14E6238A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542AA0CD">
      <w:pPr>
        <w:spacing w:before="0" w:after="0" w:line="480" w:lineRule="auto"/>
        <w:ind w:left="120"/>
        <w:jc w:val="left"/>
      </w:pPr>
    </w:p>
    <w:p w14:paraId="35E8320D">
      <w:pPr>
        <w:spacing w:before="0" w:after="0"/>
        <w:ind w:left="120"/>
        <w:jc w:val="left"/>
      </w:pPr>
    </w:p>
    <w:p w14:paraId="53C6A4CE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2523E1DC">
      <w:pPr>
        <w:spacing w:before="0" w:after="0" w:line="480" w:lineRule="auto"/>
        <w:ind w:left="120"/>
        <w:jc w:val="left"/>
      </w:pPr>
    </w:p>
    <w:p w14:paraId="07C9301E">
      <w:pPr>
        <w:sectPr>
          <w:pgSz w:w="11906" w:h="16383"/>
          <w:cols w:space="720" w:num="1"/>
        </w:sectPr>
      </w:pPr>
      <w:bookmarkStart w:id="22" w:name="block-68141544"/>
    </w:p>
    <w:bookmarkEnd w:id="20"/>
    <w:bookmarkEnd w:id="22"/>
    <w:p w14:paraId="0C811667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singleLevel"/>
    <w:tmpl w:val="CF092B8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nsid w:val="59ADCABA"/>
    <w:multiLevelType w:val="singleLevel"/>
    <w:tmpl w:val="59ADCABA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1A512D01"/>
    <w:rsid w:val="447403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uiPriority w:val="99"/>
  </w:style>
  <w:style w:type="character" w:customStyle="1" w:styleId="17">
    <w:name w:val="Heading 1 Char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121</Pages>
  <TotalTime>0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2025-09-16T20:10:00Z</dcterms:created>
  <dc:creator>admin</dc:creator>
  <cp:lastModifiedBy>admin</cp:lastModifiedBy>
  <dcterms:modified xsi:type="dcterms:W3CDTF">2025-09-16T20:17:28Z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72C32715255648FFA5E443ADB85AE4AE_12</vt:lpwstr>
  </property>
</Properties>
</file>